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4904" w14:textId="6EFB0268" w:rsidR="008B0895" w:rsidRDefault="008B0895" w:rsidP="008B0895">
      <w:pPr>
        <w:pStyle w:val="Heading1"/>
      </w:pPr>
      <w:r w:rsidRPr="008B0895">
        <w:rPr>
          <w:rFonts w:ascii="Segoe UI Emoji" w:hAnsi="Segoe UI Emoji" w:cs="Segoe UI Emoji"/>
        </w:rPr>
        <w:t>📋</w:t>
      </w:r>
      <w:r w:rsidRPr="008B0895">
        <w:t xml:space="preserve"> </w:t>
      </w:r>
      <w:proofErr w:type="spellStart"/>
      <w:r w:rsidRPr="008B0895">
        <w:t>Instrumen</w:t>
      </w:r>
      <w:proofErr w:type="spellEnd"/>
      <w:r w:rsidRPr="008B0895">
        <w:t xml:space="preserve"> </w:t>
      </w:r>
      <w:proofErr w:type="spellStart"/>
      <w:r w:rsidRPr="008B0895">
        <w:t>Wawancara</w:t>
      </w:r>
      <w:proofErr w:type="spellEnd"/>
      <w:r w:rsidRPr="008B0895">
        <w:t xml:space="preserve"> Guru (</w:t>
      </w:r>
      <w:proofErr w:type="spellStart"/>
      <w:r w:rsidRPr="008B0895">
        <w:t>Berbasis</w:t>
      </w:r>
      <w:proofErr w:type="spellEnd"/>
      <w:r w:rsidRPr="008B0895">
        <w:t xml:space="preserve"> </w:t>
      </w:r>
      <w:proofErr w:type="spellStart"/>
      <w:r w:rsidRPr="008B0895">
        <w:t>Indikator</w:t>
      </w:r>
      <w:proofErr w:type="spellEnd"/>
      <w:r w:rsidRPr="008B0895">
        <w:t xml:space="preserve"> </w:t>
      </w:r>
      <w:proofErr w:type="spellStart"/>
      <w:r w:rsidRPr="008B0895">
        <w:t>Profesionalisme</w:t>
      </w:r>
      <w:proofErr w:type="spellEnd"/>
      <w:r w:rsidRPr="008B0895">
        <w:t>)</w:t>
      </w:r>
    </w:p>
    <w:p w14:paraId="2F8C2877" w14:textId="77777777" w:rsidR="008B0895" w:rsidRPr="008B0895" w:rsidRDefault="008B0895" w:rsidP="008B089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28"/>
        <w:gridCol w:w="8064"/>
        <w:gridCol w:w="480"/>
        <w:gridCol w:w="862"/>
        <w:gridCol w:w="732"/>
        <w:gridCol w:w="732"/>
        <w:gridCol w:w="732"/>
        <w:gridCol w:w="732"/>
        <w:gridCol w:w="726"/>
      </w:tblGrid>
      <w:tr w:rsidR="00B47BE9" w:rsidRPr="008B0895" w14:paraId="693E7F15" w14:textId="74D41126" w:rsidTr="00935A7D">
        <w:tc>
          <w:tcPr>
            <w:tcW w:w="756" w:type="pct"/>
            <w:hideMark/>
          </w:tcPr>
          <w:p w14:paraId="7A20D84E" w14:textId="77777777" w:rsidR="00B47BE9" w:rsidRPr="008B0895" w:rsidRDefault="00B47BE9" w:rsidP="00E825F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Indikator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Profesionalisme</w:t>
            </w:r>
            <w:proofErr w:type="spellEnd"/>
            <w:r w:rsidRPr="008B0895">
              <w:rPr>
                <w:lang w:val="en-ID"/>
              </w:rPr>
              <w:t xml:space="preserve"> Guru</w:t>
            </w:r>
          </w:p>
        </w:tc>
        <w:tc>
          <w:tcPr>
            <w:tcW w:w="2620" w:type="pct"/>
            <w:hideMark/>
          </w:tcPr>
          <w:p w14:paraId="59172DA2" w14:textId="77777777" w:rsidR="00B47BE9" w:rsidRPr="008B0895" w:rsidRDefault="00B47BE9" w:rsidP="00E825F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Pertanyaan</w:t>
            </w:r>
            <w:proofErr w:type="spellEnd"/>
            <w:r w:rsidRPr="008B0895">
              <w:rPr>
                <w:lang w:val="en-ID"/>
              </w:rPr>
              <w:t xml:space="preserve"> Wawancara</w:t>
            </w:r>
          </w:p>
        </w:tc>
        <w:tc>
          <w:tcPr>
            <w:tcW w:w="156" w:type="pct"/>
          </w:tcPr>
          <w:p w14:paraId="3B01F1E6" w14:textId="54B58ACA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Ks</w:t>
            </w:r>
          </w:p>
        </w:tc>
        <w:tc>
          <w:tcPr>
            <w:tcW w:w="280" w:type="pct"/>
          </w:tcPr>
          <w:p w14:paraId="32800875" w14:textId="5E6EC344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Guru1</w:t>
            </w:r>
          </w:p>
        </w:tc>
        <w:tc>
          <w:tcPr>
            <w:tcW w:w="238" w:type="pct"/>
          </w:tcPr>
          <w:p w14:paraId="7FE199B5" w14:textId="6899FBDD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 2</w:t>
            </w:r>
          </w:p>
        </w:tc>
        <w:tc>
          <w:tcPr>
            <w:tcW w:w="238" w:type="pct"/>
          </w:tcPr>
          <w:p w14:paraId="41CA00F1" w14:textId="021D97E5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 3</w:t>
            </w:r>
          </w:p>
        </w:tc>
        <w:tc>
          <w:tcPr>
            <w:tcW w:w="238" w:type="pct"/>
          </w:tcPr>
          <w:p w14:paraId="4FCCCD95" w14:textId="787428A6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 4</w:t>
            </w:r>
          </w:p>
        </w:tc>
        <w:tc>
          <w:tcPr>
            <w:tcW w:w="238" w:type="pct"/>
          </w:tcPr>
          <w:p w14:paraId="7F70623A" w14:textId="207F79EB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 5</w:t>
            </w:r>
          </w:p>
        </w:tc>
        <w:tc>
          <w:tcPr>
            <w:tcW w:w="236" w:type="pct"/>
          </w:tcPr>
          <w:p w14:paraId="06A2D220" w14:textId="05926D5E" w:rsidR="00B47BE9" w:rsidRPr="008B0895" w:rsidRDefault="00B47BE9" w:rsidP="00E825FC">
            <w:pPr>
              <w:rPr>
                <w:lang w:val="en-ID"/>
              </w:rPr>
            </w:pPr>
            <w:r>
              <w:rPr>
                <w:lang w:val="en-ID"/>
              </w:rPr>
              <w:t>Guru 6</w:t>
            </w:r>
          </w:p>
        </w:tc>
      </w:tr>
      <w:tr w:rsidR="00935A7D" w:rsidRPr="008B0895" w14:paraId="31A16B22" w14:textId="2F63B7B8" w:rsidTr="00935A7D">
        <w:trPr>
          <w:trHeight w:val="345"/>
        </w:trPr>
        <w:tc>
          <w:tcPr>
            <w:tcW w:w="756" w:type="pct"/>
            <w:vMerge w:val="restart"/>
            <w:hideMark/>
          </w:tcPr>
          <w:p w14:paraId="1D9E43AA" w14:textId="77777777" w:rsidR="00935A7D" w:rsidRPr="008B0895" w:rsidRDefault="00935A7D" w:rsidP="00E825F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1. </w:t>
            </w:r>
            <w:proofErr w:type="spellStart"/>
            <w:r w:rsidRPr="008B0895">
              <w:rPr>
                <w:lang w:val="en-ID"/>
              </w:rPr>
              <w:t>Penguasaan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materi</w:t>
            </w:r>
            <w:proofErr w:type="spellEnd"/>
            <w:r w:rsidRPr="008B0895">
              <w:rPr>
                <w:lang w:val="en-ID"/>
              </w:rPr>
              <w:t xml:space="preserve">, </w:t>
            </w:r>
            <w:proofErr w:type="spellStart"/>
            <w:r w:rsidRPr="008B0895">
              <w:rPr>
                <w:lang w:val="en-ID"/>
              </w:rPr>
              <w:t>konsep</w:t>
            </w:r>
            <w:proofErr w:type="spellEnd"/>
            <w:r w:rsidRPr="008B0895">
              <w:rPr>
                <w:lang w:val="en-ID"/>
              </w:rPr>
              <w:t xml:space="preserve">, dan </w:t>
            </w:r>
            <w:proofErr w:type="spellStart"/>
            <w:r w:rsidRPr="008B0895">
              <w:rPr>
                <w:lang w:val="en-ID"/>
              </w:rPr>
              <w:t>aplikasi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ilmu</w:t>
            </w:r>
            <w:proofErr w:type="spellEnd"/>
          </w:p>
        </w:tc>
        <w:tc>
          <w:tcPr>
            <w:tcW w:w="2620" w:type="pct"/>
            <w:hideMark/>
          </w:tcPr>
          <w:p w14:paraId="332871C5" w14:textId="31C06E2C" w:rsidR="00935A7D" w:rsidRPr="008B0895" w:rsidRDefault="00935A7D" w:rsidP="00935A7D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Fitur PMM </w:t>
            </w:r>
            <w:proofErr w:type="spellStart"/>
            <w:r w:rsidRPr="008B0895">
              <w:rPr>
                <w:lang w:val="en-ID"/>
              </w:rPr>
              <w:t>apa</w:t>
            </w:r>
            <w:proofErr w:type="spellEnd"/>
            <w:r w:rsidRPr="008B0895">
              <w:rPr>
                <w:lang w:val="en-ID"/>
              </w:rPr>
              <w:t xml:space="preserve"> yang Anda </w:t>
            </w:r>
            <w:proofErr w:type="spellStart"/>
            <w:r w:rsidRPr="008B0895">
              <w:rPr>
                <w:lang w:val="en-ID"/>
              </w:rPr>
              <w:t>gunakan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untuk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meningkatkan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pemahaman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materi</w:t>
            </w:r>
            <w:proofErr w:type="spellEnd"/>
            <w:r w:rsidRPr="008B0895">
              <w:rPr>
                <w:lang w:val="en-ID"/>
              </w:rPr>
              <w:t xml:space="preserve"> ajar?</w:t>
            </w:r>
          </w:p>
        </w:tc>
        <w:tc>
          <w:tcPr>
            <w:tcW w:w="156" w:type="pct"/>
            <w:vMerge w:val="restart"/>
          </w:tcPr>
          <w:p w14:paraId="148ED150" w14:textId="77777777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80" w:type="pct"/>
            <w:vMerge w:val="restart"/>
          </w:tcPr>
          <w:p w14:paraId="1BCA8765" w14:textId="54A9E3A3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0C29D919" w14:textId="74D1482B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093813DE" w14:textId="0CD2C059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7EA4E010" w14:textId="7D92F118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4CA532E8" w14:textId="7EF7AC96" w:rsidR="00935A7D" w:rsidRPr="008B0895" w:rsidRDefault="00935A7D" w:rsidP="00E825FC">
            <w:pPr>
              <w:rPr>
                <w:lang w:val="en-ID"/>
              </w:rPr>
            </w:pPr>
          </w:p>
        </w:tc>
        <w:tc>
          <w:tcPr>
            <w:tcW w:w="236" w:type="pct"/>
            <w:vMerge w:val="restart"/>
          </w:tcPr>
          <w:p w14:paraId="1F8BDA20" w14:textId="157535FF" w:rsidR="00935A7D" w:rsidRPr="008B0895" w:rsidRDefault="00935A7D" w:rsidP="00E825FC">
            <w:pPr>
              <w:rPr>
                <w:lang w:val="en-ID"/>
              </w:rPr>
            </w:pPr>
          </w:p>
        </w:tc>
      </w:tr>
      <w:tr w:rsidR="00935A7D" w:rsidRPr="008B0895" w14:paraId="35ADF948" w14:textId="77777777" w:rsidTr="00935A7D">
        <w:trPr>
          <w:trHeight w:val="345"/>
        </w:trPr>
        <w:tc>
          <w:tcPr>
            <w:tcW w:w="756" w:type="pct"/>
            <w:vMerge/>
          </w:tcPr>
          <w:p w14:paraId="4C3DAE80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755C3BB7" w14:textId="33BF29F0" w:rsidR="00935A7D" w:rsidRPr="008B0895" w:rsidRDefault="00935A7D" w:rsidP="00935A7D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pelatihan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mandiri</w:t>
            </w:r>
            <w:proofErr w:type="spellEnd"/>
            <w:r w:rsidRPr="008B0895">
              <w:rPr>
                <w:lang w:val="en-ID"/>
              </w:rPr>
              <w:t xml:space="preserve"> di PMM </w:t>
            </w:r>
            <w:proofErr w:type="spellStart"/>
            <w:r w:rsidRPr="008B0895">
              <w:rPr>
                <w:lang w:val="en-ID"/>
              </w:rPr>
              <w:t>membantu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memahami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konsep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secara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mendalam</w:t>
            </w:r>
            <w:proofErr w:type="spellEnd"/>
            <w:r w:rsidRPr="008B0895">
              <w:rPr>
                <w:lang w:val="en-ID"/>
              </w:rPr>
              <w:t>?</w:t>
            </w:r>
          </w:p>
        </w:tc>
        <w:tc>
          <w:tcPr>
            <w:tcW w:w="156" w:type="pct"/>
            <w:vMerge/>
          </w:tcPr>
          <w:p w14:paraId="6E6BC5CD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37904016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3F75426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2640C93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34323EA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01C5B0E9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18209983" w14:textId="77777777" w:rsidR="00935A7D" w:rsidRPr="008B0895" w:rsidRDefault="00935A7D" w:rsidP="00935A7D">
            <w:pPr>
              <w:rPr>
                <w:lang w:val="en-ID"/>
              </w:rPr>
            </w:pPr>
          </w:p>
        </w:tc>
      </w:tr>
      <w:tr w:rsidR="00935A7D" w:rsidRPr="008B0895" w14:paraId="789BE600" w14:textId="77777777" w:rsidTr="00935A7D">
        <w:trPr>
          <w:trHeight w:val="345"/>
        </w:trPr>
        <w:tc>
          <w:tcPr>
            <w:tcW w:w="756" w:type="pct"/>
            <w:vMerge/>
          </w:tcPr>
          <w:p w14:paraId="6E40FC98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4E275153" w14:textId="1320A83F" w:rsidR="00935A7D" w:rsidRPr="008B0895" w:rsidRDefault="00935A7D" w:rsidP="00935A7D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Bisakah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beri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contoh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materi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atau</w:t>
            </w:r>
            <w:proofErr w:type="spellEnd"/>
            <w:r w:rsidRPr="008B0895">
              <w:rPr>
                <w:lang w:val="en-ID"/>
              </w:rPr>
              <w:t xml:space="preserve"> strategi yang Anda </w:t>
            </w:r>
            <w:proofErr w:type="spellStart"/>
            <w:r w:rsidRPr="008B0895">
              <w:rPr>
                <w:lang w:val="en-ID"/>
              </w:rPr>
              <w:t>adopsi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dari</w:t>
            </w:r>
            <w:proofErr w:type="spellEnd"/>
            <w:r w:rsidRPr="008B0895">
              <w:rPr>
                <w:lang w:val="en-ID"/>
              </w:rPr>
              <w:t xml:space="preserve"> PMM?</w:t>
            </w:r>
          </w:p>
        </w:tc>
        <w:tc>
          <w:tcPr>
            <w:tcW w:w="156" w:type="pct"/>
            <w:vMerge/>
          </w:tcPr>
          <w:p w14:paraId="5567AB9A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052F139B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A0FE0EB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E349FBD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53E105FA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AAF2C5F" w14:textId="77777777" w:rsidR="00935A7D" w:rsidRPr="008B0895" w:rsidRDefault="00935A7D" w:rsidP="00935A7D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2D462F93" w14:textId="77777777" w:rsidR="00935A7D" w:rsidRPr="008B0895" w:rsidRDefault="00935A7D" w:rsidP="00935A7D">
            <w:pPr>
              <w:rPr>
                <w:lang w:val="en-ID"/>
              </w:rPr>
            </w:pPr>
          </w:p>
        </w:tc>
      </w:tr>
      <w:tr w:rsidR="00463A9C" w:rsidRPr="008B0895" w14:paraId="234F4007" w14:textId="533BADA7" w:rsidTr="00463A9C">
        <w:trPr>
          <w:trHeight w:val="430"/>
        </w:trPr>
        <w:tc>
          <w:tcPr>
            <w:tcW w:w="756" w:type="pct"/>
            <w:vMerge w:val="restart"/>
            <w:hideMark/>
          </w:tcPr>
          <w:p w14:paraId="1897C5A8" w14:textId="77777777" w:rsidR="00463A9C" w:rsidRPr="008B0895" w:rsidRDefault="00463A9C" w:rsidP="00935A7D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2. </w:t>
            </w:r>
            <w:proofErr w:type="spellStart"/>
            <w:r w:rsidRPr="008B0895">
              <w:rPr>
                <w:lang w:val="en-ID"/>
              </w:rPr>
              <w:t>Memahami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standar</w:t>
            </w:r>
            <w:proofErr w:type="spellEnd"/>
            <w:r w:rsidRPr="008B0895">
              <w:rPr>
                <w:lang w:val="en-ID"/>
              </w:rPr>
              <w:t xml:space="preserve"> dan </w:t>
            </w:r>
            <w:proofErr w:type="spellStart"/>
            <w:r w:rsidRPr="008B0895">
              <w:rPr>
                <w:lang w:val="en-ID"/>
              </w:rPr>
              <w:t>kompetensi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kurikulum</w:t>
            </w:r>
            <w:proofErr w:type="spellEnd"/>
          </w:p>
        </w:tc>
        <w:tc>
          <w:tcPr>
            <w:tcW w:w="2620" w:type="pct"/>
            <w:hideMark/>
          </w:tcPr>
          <w:p w14:paraId="280D5A55" w14:textId="206BC8B6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Bagaimana</w:t>
            </w:r>
            <w:proofErr w:type="spellEnd"/>
            <w:r w:rsidRPr="008B0895">
              <w:rPr>
                <w:lang w:val="en-ID"/>
              </w:rPr>
              <w:t xml:space="preserve"> PMM </w:t>
            </w:r>
            <w:proofErr w:type="spellStart"/>
            <w:r w:rsidRPr="008B0895">
              <w:rPr>
                <w:lang w:val="en-ID"/>
              </w:rPr>
              <w:t>membantu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memahami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capaian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 xml:space="preserve"> (CP)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Kurikulum</w:t>
            </w:r>
            <w:proofErr w:type="spellEnd"/>
            <w:r w:rsidRPr="008B0895">
              <w:rPr>
                <w:lang w:val="en-ID"/>
              </w:rPr>
              <w:t xml:space="preserve"> Merdeka?</w:t>
            </w:r>
          </w:p>
        </w:tc>
        <w:tc>
          <w:tcPr>
            <w:tcW w:w="156" w:type="pct"/>
            <w:vMerge w:val="restart"/>
          </w:tcPr>
          <w:p w14:paraId="235A69C5" w14:textId="77777777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80" w:type="pct"/>
            <w:vMerge w:val="restart"/>
          </w:tcPr>
          <w:p w14:paraId="273E3950" w14:textId="4600AF85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392F3519" w14:textId="43B8E537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1DB99F44" w14:textId="3C7A417D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013B9D9A" w14:textId="475EDFB9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7C95D445" w14:textId="1634C378" w:rsidR="00463A9C" w:rsidRPr="008B0895" w:rsidRDefault="00463A9C" w:rsidP="00935A7D">
            <w:pPr>
              <w:rPr>
                <w:lang w:val="en-ID"/>
              </w:rPr>
            </w:pPr>
          </w:p>
        </w:tc>
        <w:tc>
          <w:tcPr>
            <w:tcW w:w="236" w:type="pct"/>
            <w:vMerge w:val="restart"/>
          </w:tcPr>
          <w:p w14:paraId="3381CA11" w14:textId="789EBBC1" w:rsidR="00463A9C" w:rsidRPr="008B0895" w:rsidRDefault="00463A9C" w:rsidP="00935A7D">
            <w:pPr>
              <w:rPr>
                <w:lang w:val="en-ID"/>
              </w:rPr>
            </w:pPr>
          </w:p>
        </w:tc>
      </w:tr>
      <w:tr w:rsidR="00463A9C" w:rsidRPr="008B0895" w14:paraId="0FB8594C" w14:textId="77777777" w:rsidTr="00935A7D">
        <w:trPr>
          <w:trHeight w:val="430"/>
        </w:trPr>
        <w:tc>
          <w:tcPr>
            <w:tcW w:w="756" w:type="pct"/>
            <w:vMerge/>
          </w:tcPr>
          <w:p w14:paraId="692DC37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1BAFFDDA" w14:textId="3C76C1A2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sering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menggunakan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fitur</w:t>
            </w:r>
            <w:proofErr w:type="spellEnd"/>
            <w:r w:rsidRPr="008B0895">
              <w:rPr>
                <w:lang w:val="en-ID"/>
              </w:rPr>
              <w:t xml:space="preserve"> “</w:t>
            </w:r>
            <w:proofErr w:type="spellStart"/>
            <w:r w:rsidRPr="008B0895">
              <w:rPr>
                <w:lang w:val="en-ID"/>
              </w:rPr>
              <w:t>Perangkat</w:t>
            </w:r>
            <w:proofErr w:type="spellEnd"/>
            <w:r w:rsidRPr="008B0895">
              <w:rPr>
                <w:lang w:val="en-ID"/>
              </w:rPr>
              <w:t xml:space="preserve"> Ajar” di PMM?</w:t>
            </w:r>
          </w:p>
        </w:tc>
        <w:tc>
          <w:tcPr>
            <w:tcW w:w="156" w:type="pct"/>
            <w:vMerge/>
          </w:tcPr>
          <w:p w14:paraId="49AA5D5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27CB1DC8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642595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2A698C9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2E4227C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AFC273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7678B4AD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2ACFEB52" w14:textId="77777777" w:rsidTr="00935A7D">
        <w:trPr>
          <w:trHeight w:val="430"/>
        </w:trPr>
        <w:tc>
          <w:tcPr>
            <w:tcW w:w="756" w:type="pct"/>
            <w:vMerge/>
          </w:tcPr>
          <w:p w14:paraId="2E46633F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5D5A28EC" w14:textId="20CACDB5" w:rsidR="00463A9C" w:rsidRPr="008B0895" w:rsidRDefault="00463A9C" w:rsidP="00463A9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Apa </w:t>
            </w:r>
            <w:proofErr w:type="spellStart"/>
            <w:r w:rsidRPr="008B0895">
              <w:rPr>
                <w:lang w:val="en-ID"/>
              </w:rPr>
              <w:t>tantangan</w:t>
            </w:r>
            <w:proofErr w:type="spellEnd"/>
            <w:r w:rsidRPr="008B0895">
              <w:rPr>
                <w:lang w:val="en-ID"/>
              </w:rPr>
              <w:t xml:space="preserve"> yang Anda </w:t>
            </w:r>
            <w:proofErr w:type="spellStart"/>
            <w:r w:rsidRPr="008B0895">
              <w:rPr>
                <w:lang w:val="en-ID"/>
              </w:rPr>
              <w:t>hadapi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memahami</w:t>
            </w:r>
            <w:proofErr w:type="spellEnd"/>
            <w:r w:rsidRPr="008B0895">
              <w:rPr>
                <w:lang w:val="en-ID"/>
              </w:rPr>
              <w:t xml:space="preserve"> CP </w:t>
            </w:r>
            <w:proofErr w:type="spellStart"/>
            <w:r w:rsidRPr="008B0895">
              <w:rPr>
                <w:lang w:val="en-ID"/>
              </w:rPr>
              <w:t>atau</w:t>
            </w:r>
            <w:proofErr w:type="spellEnd"/>
            <w:r w:rsidRPr="008B0895">
              <w:rPr>
                <w:lang w:val="en-ID"/>
              </w:rPr>
              <w:t xml:space="preserve"> TP (Tujuan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 xml:space="preserve">) </w:t>
            </w:r>
            <w:proofErr w:type="spellStart"/>
            <w:r w:rsidRPr="008B0895">
              <w:rPr>
                <w:lang w:val="en-ID"/>
              </w:rPr>
              <w:t>melalui</w:t>
            </w:r>
            <w:proofErr w:type="spellEnd"/>
            <w:r w:rsidRPr="008B0895">
              <w:rPr>
                <w:lang w:val="en-ID"/>
              </w:rPr>
              <w:t xml:space="preserve"> PMM?</w:t>
            </w:r>
          </w:p>
        </w:tc>
        <w:tc>
          <w:tcPr>
            <w:tcW w:w="156" w:type="pct"/>
            <w:vMerge/>
          </w:tcPr>
          <w:p w14:paraId="66E0D90C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5AF3901A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CEC211E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9BF566A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5C62E42B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58D82048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765B621D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1DE31634" w14:textId="1531C552" w:rsidTr="00463A9C">
        <w:trPr>
          <w:trHeight w:val="430"/>
        </w:trPr>
        <w:tc>
          <w:tcPr>
            <w:tcW w:w="756" w:type="pct"/>
            <w:vMerge w:val="restart"/>
            <w:hideMark/>
          </w:tcPr>
          <w:p w14:paraId="32581B85" w14:textId="77777777" w:rsidR="00463A9C" w:rsidRPr="008B0895" w:rsidRDefault="00463A9C" w:rsidP="00463A9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3. Kreatif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strategi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</w:p>
        </w:tc>
        <w:tc>
          <w:tcPr>
            <w:tcW w:w="2620" w:type="pct"/>
            <w:hideMark/>
          </w:tcPr>
          <w:p w14:paraId="089D0FAD" w14:textId="7E26E41B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ide-ide </w:t>
            </w:r>
            <w:proofErr w:type="spellStart"/>
            <w:r w:rsidRPr="008B0895">
              <w:rPr>
                <w:lang w:val="en-ID"/>
              </w:rPr>
              <w:t>dari</w:t>
            </w:r>
            <w:proofErr w:type="spellEnd"/>
            <w:r w:rsidRPr="008B0895">
              <w:rPr>
                <w:lang w:val="en-ID"/>
              </w:rPr>
              <w:t xml:space="preserve"> video </w:t>
            </w:r>
            <w:proofErr w:type="spellStart"/>
            <w:r w:rsidRPr="008B0895">
              <w:rPr>
                <w:lang w:val="en-ID"/>
              </w:rPr>
              <w:t>inspiratif</w:t>
            </w:r>
            <w:proofErr w:type="spellEnd"/>
            <w:r w:rsidRPr="008B0895">
              <w:rPr>
                <w:lang w:val="en-ID"/>
              </w:rPr>
              <w:t xml:space="preserve"> di PMM </w:t>
            </w:r>
            <w:proofErr w:type="spellStart"/>
            <w:r w:rsidRPr="008B0895">
              <w:rPr>
                <w:lang w:val="en-ID"/>
              </w:rPr>
              <w:t>pernah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terapkan</w:t>
            </w:r>
            <w:proofErr w:type="spellEnd"/>
            <w:r w:rsidRPr="008B0895">
              <w:rPr>
                <w:lang w:val="en-ID"/>
              </w:rPr>
              <w:t xml:space="preserve">? </w:t>
            </w:r>
            <w:proofErr w:type="spellStart"/>
            <w:r w:rsidRPr="008B0895">
              <w:rPr>
                <w:lang w:val="en-ID"/>
              </w:rPr>
              <w:t>Ceritakan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contohnya</w:t>
            </w:r>
            <w:proofErr w:type="spellEnd"/>
            <w:r w:rsidRPr="008B0895">
              <w:rPr>
                <w:lang w:val="en-ID"/>
              </w:rPr>
              <w:t>.</w:t>
            </w:r>
          </w:p>
          <w:p w14:paraId="0C6F1E1E" w14:textId="3C27CE21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156" w:type="pct"/>
            <w:vMerge w:val="restart"/>
          </w:tcPr>
          <w:p w14:paraId="178D4FF6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 w:val="restart"/>
          </w:tcPr>
          <w:p w14:paraId="653D2463" w14:textId="5E9865FC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302FF8F8" w14:textId="19296CBC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5B1B18D9" w14:textId="6314CE01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6357FCAD" w14:textId="751FAC1F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02FF8AB3" w14:textId="6719C99A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 w:val="restart"/>
          </w:tcPr>
          <w:p w14:paraId="316B97C8" w14:textId="1AFD5055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4994E9FF" w14:textId="77777777" w:rsidTr="00935A7D">
        <w:trPr>
          <w:trHeight w:val="430"/>
        </w:trPr>
        <w:tc>
          <w:tcPr>
            <w:tcW w:w="756" w:type="pct"/>
            <w:vMerge/>
          </w:tcPr>
          <w:p w14:paraId="17837048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2877453C" w14:textId="1C8B852F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fitur</w:t>
            </w:r>
            <w:proofErr w:type="spellEnd"/>
            <w:r w:rsidRPr="008B0895">
              <w:rPr>
                <w:lang w:val="en-ID"/>
              </w:rPr>
              <w:t xml:space="preserve"> “</w:t>
            </w:r>
            <w:proofErr w:type="spellStart"/>
            <w:r w:rsidRPr="008B0895">
              <w:rPr>
                <w:lang w:val="en-ID"/>
              </w:rPr>
              <w:t>Inspirasi</w:t>
            </w:r>
            <w:proofErr w:type="spellEnd"/>
            <w:r w:rsidRPr="008B0895">
              <w:rPr>
                <w:lang w:val="en-ID"/>
              </w:rPr>
              <w:t xml:space="preserve">” </w:t>
            </w:r>
            <w:proofErr w:type="spellStart"/>
            <w:r w:rsidRPr="008B0895">
              <w:rPr>
                <w:lang w:val="en-ID"/>
              </w:rPr>
              <w:t>membantu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merancang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metode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atau</w:t>
            </w:r>
            <w:proofErr w:type="spellEnd"/>
            <w:r w:rsidRPr="008B0895">
              <w:rPr>
                <w:lang w:val="en-ID"/>
              </w:rPr>
              <w:t xml:space="preserve"> media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baru</w:t>
            </w:r>
            <w:proofErr w:type="spellEnd"/>
            <w:r w:rsidRPr="008B0895">
              <w:rPr>
                <w:lang w:val="en-ID"/>
              </w:rPr>
              <w:t>?</w:t>
            </w:r>
          </w:p>
        </w:tc>
        <w:tc>
          <w:tcPr>
            <w:tcW w:w="156" w:type="pct"/>
            <w:vMerge/>
          </w:tcPr>
          <w:p w14:paraId="02A7E8CA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7E9A46A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F945FA2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A25D63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896F7E2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2B06A19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74E3287B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4125E605" w14:textId="77777777" w:rsidTr="00935A7D">
        <w:trPr>
          <w:trHeight w:val="430"/>
        </w:trPr>
        <w:tc>
          <w:tcPr>
            <w:tcW w:w="756" w:type="pct"/>
            <w:vMerge/>
          </w:tcPr>
          <w:p w14:paraId="70E1CA74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2120B6C8" w14:textId="08800065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Bagaimana</w:t>
            </w:r>
            <w:proofErr w:type="spellEnd"/>
            <w:r w:rsidRPr="008B0895">
              <w:rPr>
                <w:lang w:val="en-ID"/>
              </w:rPr>
              <w:t xml:space="preserve"> PMM </w:t>
            </w:r>
            <w:proofErr w:type="spellStart"/>
            <w:r w:rsidRPr="008B0895">
              <w:rPr>
                <w:lang w:val="en-ID"/>
              </w:rPr>
              <w:t>memengaruhi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variasi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cara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mengajar</w:t>
            </w:r>
            <w:proofErr w:type="spellEnd"/>
            <w:r w:rsidRPr="008B0895">
              <w:rPr>
                <w:lang w:val="en-ID"/>
              </w:rPr>
              <w:t xml:space="preserve"> di </w:t>
            </w:r>
            <w:proofErr w:type="spellStart"/>
            <w:r w:rsidRPr="008B0895">
              <w:rPr>
                <w:lang w:val="en-ID"/>
              </w:rPr>
              <w:t>kelas</w:t>
            </w:r>
            <w:proofErr w:type="spellEnd"/>
            <w:r w:rsidRPr="008B0895">
              <w:rPr>
                <w:lang w:val="en-ID"/>
              </w:rPr>
              <w:t>?</w:t>
            </w:r>
          </w:p>
        </w:tc>
        <w:tc>
          <w:tcPr>
            <w:tcW w:w="156" w:type="pct"/>
            <w:vMerge/>
          </w:tcPr>
          <w:p w14:paraId="7F10ED32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47688F8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155F08D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28FA1CE7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E338EEE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AFEFF1A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638D5C97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0C2A7199" w14:textId="07AAA7F4" w:rsidTr="00463A9C">
        <w:trPr>
          <w:trHeight w:val="345"/>
        </w:trPr>
        <w:tc>
          <w:tcPr>
            <w:tcW w:w="756" w:type="pct"/>
            <w:vMerge w:val="restart"/>
            <w:hideMark/>
          </w:tcPr>
          <w:p w14:paraId="2BD7904D" w14:textId="77777777" w:rsidR="00463A9C" w:rsidRPr="008B0895" w:rsidRDefault="00463A9C" w:rsidP="00463A9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4. </w:t>
            </w:r>
            <w:proofErr w:type="spellStart"/>
            <w:r w:rsidRPr="008B0895">
              <w:rPr>
                <w:lang w:val="en-ID"/>
              </w:rPr>
              <w:t>Evaluatif</w:t>
            </w:r>
            <w:proofErr w:type="spellEnd"/>
            <w:r w:rsidRPr="008B0895">
              <w:rPr>
                <w:lang w:val="en-ID"/>
              </w:rPr>
              <w:t xml:space="preserve"> dan </w:t>
            </w:r>
            <w:proofErr w:type="spellStart"/>
            <w:r w:rsidRPr="008B0895">
              <w:rPr>
                <w:lang w:val="en-ID"/>
              </w:rPr>
              <w:t>reflektif</w:t>
            </w:r>
            <w:proofErr w:type="spellEnd"/>
            <w:r w:rsidRPr="008B0895">
              <w:rPr>
                <w:lang w:val="en-ID"/>
              </w:rPr>
              <w:t xml:space="preserve"> (PTK &amp; </w:t>
            </w:r>
            <w:proofErr w:type="spellStart"/>
            <w:r w:rsidRPr="008B0895">
              <w:rPr>
                <w:lang w:val="en-ID"/>
              </w:rPr>
              <w:t>evaluasi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diri</w:t>
            </w:r>
            <w:proofErr w:type="spellEnd"/>
            <w:r w:rsidRPr="008B0895">
              <w:rPr>
                <w:lang w:val="en-ID"/>
              </w:rPr>
              <w:t>)</w:t>
            </w:r>
          </w:p>
        </w:tc>
        <w:tc>
          <w:tcPr>
            <w:tcW w:w="2620" w:type="pct"/>
            <w:hideMark/>
          </w:tcPr>
          <w:p w14:paraId="61516F5F" w14:textId="4B269BDD" w:rsidR="00463A9C" w:rsidRPr="008B0895" w:rsidRDefault="00463A9C" w:rsidP="00E2181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melakukan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evaluasi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berdasarkan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masukan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dari</w:t>
            </w:r>
            <w:proofErr w:type="spellEnd"/>
            <w:r w:rsidRPr="008B0895">
              <w:rPr>
                <w:lang w:val="en-ID"/>
              </w:rPr>
              <w:t xml:space="preserve"> PMM?</w:t>
            </w:r>
          </w:p>
        </w:tc>
        <w:tc>
          <w:tcPr>
            <w:tcW w:w="156" w:type="pct"/>
            <w:vMerge w:val="restart"/>
          </w:tcPr>
          <w:p w14:paraId="1D49DF5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 w:val="restart"/>
          </w:tcPr>
          <w:p w14:paraId="10AC1AC4" w14:textId="23415AEC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30F40CF9" w14:textId="75A9DDBA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26FE1CE2" w14:textId="3B6F1E8E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331DF779" w14:textId="399512C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4F0D983C" w14:textId="41855516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 w:val="restart"/>
          </w:tcPr>
          <w:p w14:paraId="38F9FC61" w14:textId="2078A2E3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18A5E81E" w14:textId="77777777" w:rsidTr="00935A7D">
        <w:trPr>
          <w:trHeight w:val="345"/>
        </w:trPr>
        <w:tc>
          <w:tcPr>
            <w:tcW w:w="756" w:type="pct"/>
            <w:vMerge/>
          </w:tcPr>
          <w:p w14:paraId="62ABA53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6DECFFDF" w14:textId="31F856D3" w:rsidR="00463A9C" w:rsidRPr="008B0895" w:rsidRDefault="00463A9C" w:rsidP="00E2181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Pernahkah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menggunakan</w:t>
            </w:r>
            <w:proofErr w:type="spellEnd"/>
            <w:r w:rsidRPr="008B0895">
              <w:rPr>
                <w:lang w:val="en-ID"/>
              </w:rPr>
              <w:t xml:space="preserve"> PMM </w:t>
            </w:r>
            <w:proofErr w:type="spellStart"/>
            <w:r w:rsidRPr="008B0895">
              <w:rPr>
                <w:lang w:val="en-ID"/>
              </w:rPr>
              <w:t>untuk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menyusun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Penelitian</w:t>
            </w:r>
            <w:proofErr w:type="spellEnd"/>
            <w:r w:rsidRPr="008B0895">
              <w:rPr>
                <w:lang w:val="en-ID"/>
              </w:rPr>
              <w:t xml:space="preserve"> Tindakan </w:t>
            </w:r>
            <w:proofErr w:type="spellStart"/>
            <w:r w:rsidRPr="008B0895">
              <w:rPr>
                <w:lang w:val="en-ID"/>
              </w:rPr>
              <w:t>Kelas</w:t>
            </w:r>
            <w:proofErr w:type="spellEnd"/>
            <w:r w:rsidRPr="008B0895">
              <w:rPr>
                <w:lang w:val="en-ID"/>
              </w:rPr>
              <w:t xml:space="preserve"> (PTK)?</w:t>
            </w:r>
          </w:p>
        </w:tc>
        <w:tc>
          <w:tcPr>
            <w:tcW w:w="156" w:type="pct"/>
            <w:vMerge/>
          </w:tcPr>
          <w:p w14:paraId="3820FB42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6453E685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01BF6A77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27640B28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40CD2A7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AFA2856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29EA32A7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75377AB1" w14:textId="77777777" w:rsidTr="00935A7D">
        <w:trPr>
          <w:trHeight w:val="345"/>
        </w:trPr>
        <w:tc>
          <w:tcPr>
            <w:tcW w:w="756" w:type="pct"/>
            <w:vMerge/>
          </w:tcPr>
          <w:p w14:paraId="2FC68A4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6EB2EB21" w14:textId="4F632A89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Bagaimana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memanfaatkan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fitur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refleksi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 xml:space="preserve"> di PMM?</w:t>
            </w:r>
          </w:p>
        </w:tc>
        <w:tc>
          <w:tcPr>
            <w:tcW w:w="156" w:type="pct"/>
            <w:vMerge/>
          </w:tcPr>
          <w:p w14:paraId="60F33311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6CFB0A89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5D0112B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A2F91EF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DFE6CA5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49AC238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0019B4BE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572014C6" w14:textId="6953ECAD" w:rsidTr="00463A9C">
        <w:trPr>
          <w:trHeight w:val="345"/>
        </w:trPr>
        <w:tc>
          <w:tcPr>
            <w:tcW w:w="756" w:type="pct"/>
            <w:vMerge w:val="restart"/>
            <w:hideMark/>
          </w:tcPr>
          <w:p w14:paraId="5354A524" w14:textId="77777777" w:rsidR="00463A9C" w:rsidRPr="008B0895" w:rsidRDefault="00463A9C" w:rsidP="00463A9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5. </w:t>
            </w:r>
            <w:proofErr w:type="spellStart"/>
            <w:r w:rsidRPr="008B0895">
              <w:rPr>
                <w:lang w:val="en-ID"/>
              </w:rPr>
              <w:t>Menguasai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teknologi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informasi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</w:p>
        </w:tc>
        <w:tc>
          <w:tcPr>
            <w:tcW w:w="2620" w:type="pct"/>
            <w:hideMark/>
          </w:tcPr>
          <w:p w14:paraId="40B411EA" w14:textId="0949BBCF" w:rsidR="00463A9C" w:rsidRPr="008B0895" w:rsidRDefault="00463A9C" w:rsidP="00E2181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Seberapa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sering</w:t>
            </w:r>
            <w:proofErr w:type="spellEnd"/>
            <w:r w:rsidRPr="008B0895">
              <w:rPr>
                <w:lang w:val="en-ID"/>
              </w:rPr>
              <w:t xml:space="preserve"> Anda </w:t>
            </w:r>
            <w:proofErr w:type="spellStart"/>
            <w:r w:rsidRPr="008B0895">
              <w:rPr>
                <w:lang w:val="en-ID"/>
              </w:rPr>
              <w:t>menggunakan</w:t>
            </w:r>
            <w:proofErr w:type="spellEnd"/>
            <w:r w:rsidRPr="008B0895">
              <w:rPr>
                <w:lang w:val="en-ID"/>
              </w:rPr>
              <w:t xml:space="preserve"> PMM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proses </w:t>
            </w:r>
            <w:proofErr w:type="spellStart"/>
            <w:r w:rsidRPr="008B0895">
              <w:rPr>
                <w:lang w:val="en-ID"/>
              </w:rPr>
              <w:t>pembelajaran</w:t>
            </w:r>
            <w:proofErr w:type="spellEnd"/>
            <w:r w:rsidRPr="008B0895">
              <w:rPr>
                <w:lang w:val="en-ID"/>
              </w:rPr>
              <w:t>?</w:t>
            </w:r>
          </w:p>
        </w:tc>
        <w:tc>
          <w:tcPr>
            <w:tcW w:w="156" w:type="pct"/>
            <w:vMerge w:val="restart"/>
          </w:tcPr>
          <w:p w14:paraId="064CCD46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 w:val="restart"/>
          </w:tcPr>
          <w:p w14:paraId="436564C8" w14:textId="3608AFCB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7A97765D" w14:textId="358B7DC9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0410C26B" w14:textId="1DA268B4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16FB5F87" w14:textId="7DA6D39A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 w:val="restart"/>
          </w:tcPr>
          <w:p w14:paraId="36974736" w14:textId="1FABA591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 w:val="restart"/>
          </w:tcPr>
          <w:p w14:paraId="53ABA813" w14:textId="5796285C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42035B2E" w14:textId="77777777" w:rsidTr="00935A7D">
        <w:trPr>
          <w:trHeight w:val="345"/>
        </w:trPr>
        <w:tc>
          <w:tcPr>
            <w:tcW w:w="756" w:type="pct"/>
            <w:vMerge/>
          </w:tcPr>
          <w:p w14:paraId="027CB574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0549C2FD" w14:textId="323B1A29" w:rsidR="00463A9C" w:rsidRPr="008B0895" w:rsidRDefault="00463A9C" w:rsidP="00E2181C">
            <w:pPr>
              <w:rPr>
                <w:lang w:val="en-ID"/>
              </w:rPr>
            </w:pPr>
            <w:r w:rsidRPr="008B0895">
              <w:rPr>
                <w:lang w:val="en-ID"/>
              </w:rPr>
              <w:t xml:space="preserve">Apa </w:t>
            </w:r>
            <w:proofErr w:type="spellStart"/>
            <w:r w:rsidRPr="008B0895">
              <w:rPr>
                <w:lang w:val="en-ID"/>
              </w:rPr>
              <w:t>tantangan</w:t>
            </w:r>
            <w:proofErr w:type="spellEnd"/>
            <w:r w:rsidRPr="008B0895">
              <w:rPr>
                <w:lang w:val="en-ID"/>
              </w:rPr>
              <w:t xml:space="preserve"> yang Anda </w:t>
            </w:r>
            <w:proofErr w:type="spellStart"/>
            <w:r w:rsidRPr="008B0895">
              <w:rPr>
                <w:lang w:val="en-ID"/>
              </w:rPr>
              <w:t>hadapi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dalam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mengoperasikan</w:t>
            </w:r>
            <w:proofErr w:type="spellEnd"/>
            <w:r w:rsidRPr="008B0895">
              <w:rPr>
                <w:lang w:val="en-ID"/>
              </w:rPr>
              <w:t xml:space="preserve"> PMM?</w:t>
            </w:r>
          </w:p>
        </w:tc>
        <w:tc>
          <w:tcPr>
            <w:tcW w:w="156" w:type="pct"/>
            <w:vMerge/>
          </w:tcPr>
          <w:p w14:paraId="79CA1EF4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5A126C91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0FDBE400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01C68801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385C4416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6ACE2E6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71897967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  <w:tr w:rsidR="00463A9C" w:rsidRPr="008B0895" w14:paraId="7FF8B7CD" w14:textId="77777777" w:rsidTr="00935A7D">
        <w:trPr>
          <w:trHeight w:val="345"/>
        </w:trPr>
        <w:tc>
          <w:tcPr>
            <w:tcW w:w="756" w:type="pct"/>
            <w:vMerge/>
          </w:tcPr>
          <w:p w14:paraId="15CDC9CE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620" w:type="pct"/>
          </w:tcPr>
          <w:p w14:paraId="12C3B25D" w14:textId="3A6B38D5" w:rsidR="00463A9C" w:rsidRPr="008B0895" w:rsidRDefault="00463A9C" w:rsidP="00463A9C">
            <w:pPr>
              <w:rPr>
                <w:lang w:val="en-ID"/>
              </w:rPr>
            </w:pPr>
            <w:proofErr w:type="spellStart"/>
            <w:r w:rsidRPr="008B0895">
              <w:rPr>
                <w:lang w:val="en-ID"/>
              </w:rPr>
              <w:t>Apakah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penggunaan</w:t>
            </w:r>
            <w:proofErr w:type="spellEnd"/>
            <w:r w:rsidRPr="008B0895">
              <w:rPr>
                <w:lang w:val="en-ID"/>
              </w:rPr>
              <w:t xml:space="preserve"> PMM </w:t>
            </w:r>
            <w:proofErr w:type="spellStart"/>
            <w:r w:rsidRPr="008B0895">
              <w:rPr>
                <w:lang w:val="en-ID"/>
              </w:rPr>
              <w:t>meningkatkan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keterampilan</w:t>
            </w:r>
            <w:proofErr w:type="spellEnd"/>
            <w:r w:rsidRPr="008B0895">
              <w:rPr>
                <w:lang w:val="en-ID"/>
              </w:rPr>
              <w:t xml:space="preserve"> TIK Anda </w:t>
            </w:r>
            <w:proofErr w:type="spellStart"/>
            <w:r w:rsidRPr="008B0895">
              <w:rPr>
                <w:lang w:val="en-ID"/>
              </w:rPr>
              <w:t>secara</w:t>
            </w:r>
            <w:proofErr w:type="spellEnd"/>
            <w:r w:rsidRPr="008B0895">
              <w:rPr>
                <w:lang w:val="en-ID"/>
              </w:rPr>
              <w:t xml:space="preserve"> </w:t>
            </w:r>
            <w:proofErr w:type="spellStart"/>
            <w:r w:rsidRPr="008B0895">
              <w:rPr>
                <w:lang w:val="en-ID"/>
              </w:rPr>
              <w:t>keseluruhan</w:t>
            </w:r>
            <w:proofErr w:type="spellEnd"/>
            <w:r w:rsidRPr="008B0895">
              <w:rPr>
                <w:lang w:val="en-ID"/>
              </w:rPr>
              <w:t>?</w:t>
            </w:r>
          </w:p>
        </w:tc>
        <w:tc>
          <w:tcPr>
            <w:tcW w:w="156" w:type="pct"/>
            <w:vMerge/>
          </w:tcPr>
          <w:p w14:paraId="789E5B0B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80" w:type="pct"/>
            <w:vMerge/>
          </w:tcPr>
          <w:p w14:paraId="6E17BD37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1FC2C983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0EB97B0A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7CB1D6F1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8" w:type="pct"/>
            <w:vMerge/>
          </w:tcPr>
          <w:p w14:paraId="4D8FD11D" w14:textId="77777777" w:rsidR="00463A9C" w:rsidRPr="008B0895" w:rsidRDefault="00463A9C" w:rsidP="00463A9C">
            <w:pPr>
              <w:rPr>
                <w:lang w:val="en-ID"/>
              </w:rPr>
            </w:pPr>
          </w:p>
        </w:tc>
        <w:tc>
          <w:tcPr>
            <w:tcW w:w="236" w:type="pct"/>
            <w:vMerge/>
          </w:tcPr>
          <w:p w14:paraId="21561F3A" w14:textId="77777777" w:rsidR="00463A9C" w:rsidRPr="008B0895" w:rsidRDefault="00463A9C" w:rsidP="00463A9C">
            <w:pPr>
              <w:rPr>
                <w:lang w:val="en-ID"/>
              </w:rPr>
            </w:pPr>
          </w:p>
        </w:tc>
      </w:tr>
    </w:tbl>
    <w:p w14:paraId="51DE4D22" w14:textId="77777777" w:rsidR="00935A7D" w:rsidRDefault="00935A7D" w:rsidP="008B0895">
      <w:pPr>
        <w:rPr>
          <w:lang w:val="en-ID"/>
        </w:rPr>
      </w:pPr>
    </w:p>
    <w:p w14:paraId="2706D89F" w14:textId="77777777" w:rsidR="00E23D48" w:rsidRDefault="00E23D48" w:rsidP="00E23D48">
      <w:pPr>
        <w:rPr>
          <w:lang w:val="en-ID"/>
        </w:rPr>
      </w:pPr>
    </w:p>
    <w:p w14:paraId="40CBCFD6" w14:textId="77777777" w:rsidR="00E23D48" w:rsidRDefault="00E23D48" w:rsidP="00E23D48">
      <w:pPr>
        <w:rPr>
          <w:lang w:val="en-ID"/>
        </w:rPr>
      </w:pPr>
    </w:p>
    <w:p w14:paraId="6DD03011" w14:textId="77777777" w:rsidR="00E23D48" w:rsidRDefault="00E23D48" w:rsidP="00E23D48">
      <w:pPr>
        <w:rPr>
          <w:lang w:val="en-ID"/>
        </w:rPr>
      </w:pPr>
    </w:p>
    <w:p w14:paraId="01CC14F7" w14:textId="4BACFF09" w:rsidR="00E23D48" w:rsidRPr="00E23D48" w:rsidRDefault="00E23D48" w:rsidP="00E23D48">
      <w:pPr>
        <w:rPr>
          <w:b/>
          <w:bCs/>
          <w:lang w:val="en-ID"/>
        </w:rPr>
      </w:pPr>
      <w:r w:rsidRPr="00E23D48">
        <w:rPr>
          <w:b/>
          <w:bCs/>
          <w:lang w:val="en-ID"/>
        </w:rPr>
        <w:lastRenderedPageBreak/>
        <w:t xml:space="preserve">1. </w:t>
      </w:r>
      <w:proofErr w:type="spellStart"/>
      <w:r w:rsidRPr="00E23D48">
        <w:rPr>
          <w:b/>
          <w:bCs/>
          <w:lang w:val="en-ID"/>
        </w:rPr>
        <w:t>Penguasaan</w:t>
      </w:r>
      <w:proofErr w:type="spellEnd"/>
      <w:r w:rsidRPr="00E23D48">
        <w:rPr>
          <w:b/>
          <w:bCs/>
          <w:lang w:val="en-ID"/>
        </w:rPr>
        <w:t xml:space="preserve"> Materi, </w:t>
      </w:r>
      <w:proofErr w:type="spellStart"/>
      <w:r w:rsidRPr="00E23D48">
        <w:rPr>
          <w:b/>
          <w:bCs/>
          <w:lang w:val="en-ID"/>
        </w:rPr>
        <w:t>Konsep</w:t>
      </w:r>
      <w:proofErr w:type="spellEnd"/>
      <w:r w:rsidRPr="00E23D48">
        <w:rPr>
          <w:b/>
          <w:bCs/>
          <w:lang w:val="en-ID"/>
        </w:rPr>
        <w:t xml:space="preserve">, dan </w:t>
      </w:r>
      <w:proofErr w:type="spellStart"/>
      <w:r w:rsidRPr="00E23D48">
        <w:rPr>
          <w:b/>
          <w:bCs/>
          <w:lang w:val="en-ID"/>
        </w:rPr>
        <w:t>Aplikasi</w:t>
      </w:r>
      <w:proofErr w:type="spellEnd"/>
      <w:r w:rsidRPr="00E23D48">
        <w:rPr>
          <w:b/>
          <w:bCs/>
          <w:lang w:val="en-ID"/>
        </w:rPr>
        <w:t xml:space="preserve"> </w:t>
      </w:r>
      <w:proofErr w:type="spellStart"/>
      <w:r w:rsidRPr="00E23D48">
        <w:rPr>
          <w:b/>
          <w:bCs/>
          <w:lang w:val="en-ID"/>
        </w:rPr>
        <w:t>Ilmu</w:t>
      </w:r>
      <w:proofErr w:type="spellEnd"/>
    </w:p>
    <w:p w14:paraId="0D4CFC8F" w14:textId="77777777" w:rsidR="00E23D48" w:rsidRPr="00E23D48" w:rsidRDefault="00E23D48" w:rsidP="00E23D48">
      <w:pPr>
        <w:rPr>
          <w:lang w:val="en-ID"/>
        </w:rPr>
      </w:pPr>
      <w:proofErr w:type="spellStart"/>
      <w:r w:rsidRPr="00E23D48">
        <w:rPr>
          <w:b/>
          <w:bCs/>
          <w:lang w:val="en-ID"/>
        </w:rPr>
        <w:t>Kepala</w:t>
      </w:r>
      <w:proofErr w:type="spellEnd"/>
      <w:r w:rsidRPr="00E23D48">
        <w:rPr>
          <w:b/>
          <w:bCs/>
          <w:lang w:val="en-ID"/>
        </w:rPr>
        <w:t xml:space="preserve"> Sekolah:</w:t>
      </w:r>
      <w:r w:rsidRPr="00E23D48">
        <w:rPr>
          <w:lang w:val="en-ID"/>
        </w:rPr>
        <w:br/>
        <w:t xml:space="preserve">Guru-guru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banyak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menggunakan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fitur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i/>
          <w:iCs/>
          <w:lang w:val="en-ID"/>
        </w:rPr>
        <w:t>Pelatihan</w:t>
      </w:r>
      <w:proofErr w:type="spellEnd"/>
      <w:r w:rsidRPr="00E23D48">
        <w:rPr>
          <w:i/>
          <w:iCs/>
          <w:lang w:val="en-ID"/>
        </w:rPr>
        <w:t xml:space="preserve"> </w:t>
      </w:r>
      <w:proofErr w:type="spellStart"/>
      <w:r w:rsidRPr="00E23D48">
        <w:rPr>
          <w:i/>
          <w:iCs/>
          <w:lang w:val="en-ID"/>
        </w:rPr>
        <w:t>Mandiri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untuk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memperdalam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pemahaman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mereka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terutama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menghadapi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materi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baru</w:t>
      </w:r>
      <w:proofErr w:type="spellEnd"/>
      <w:r w:rsidRPr="00E23D48">
        <w:rPr>
          <w:lang w:val="en-ID"/>
        </w:rPr>
        <w:t xml:space="preserve"> pada </w:t>
      </w:r>
      <w:proofErr w:type="spellStart"/>
      <w:r w:rsidRPr="00E23D48">
        <w:rPr>
          <w:lang w:val="en-ID"/>
        </w:rPr>
        <w:t>Kurikulum</w:t>
      </w:r>
      <w:proofErr w:type="spellEnd"/>
      <w:r w:rsidRPr="00E23D48">
        <w:rPr>
          <w:lang w:val="en-ID"/>
        </w:rPr>
        <w:t xml:space="preserve"> Merdeka. Saya </w:t>
      </w:r>
      <w:proofErr w:type="spellStart"/>
      <w:r w:rsidRPr="00E23D48">
        <w:rPr>
          <w:lang w:val="en-ID"/>
        </w:rPr>
        <w:t>lihat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mereka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percaya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diri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setelah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mengikuti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pelatihan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tersebut</w:t>
      </w:r>
      <w:proofErr w:type="spellEnd"/>
      <w:r w:rsidRPr="00E23D48">
        <w:rPr>
          <w:lang w:val="en-ID"/>
        </w:rPr>
        <w:t>.</w:t>
      </w:r>
    </w:p>
    <w:p w14:paraId="5D81AF99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1: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menggunakan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i/>
          <w:iCs/>
          <w:lang w:val="en-ID"/>
        </w:rPr>
        <w:t>Pelatihan</w:t>
      </w:r>
      <w:proofErr w:type="spellEnd"/>
      <w:r w:rsidRPr="00E23D48">
        <w:rPr>
          <w:i/>
          <w:iCs/>
          <w:lang w:val="en-ID"/>
        </w:rPr>
        <w:t xml:space="preserve"> </w:t>
      </w:r>
      <w:proofErr w:type="spellStart"/>
      <w:r w:rsidRPr="00E23D48">
        <w:rPr>
          <w:i/>
          <w:iCs/>
          <w:lang w:val="en-ID"/>
        </w:rPr>
        <w:t>Mandiri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i/>
          <w:iCs/>
          <w:lang w:val="en-ID"/>
        </w:rPr>
        <w:t>Perangkat</w:t>
      </w:r>
      <w:proofErr w:type="spellEnd"/>
      <w:r w:rsidRPr="00E23D48">
        <w:rPr>
          <w:i/>
          <w:iCs/>
          <w:lang w:val="en-ID"/>
        </w:rPr>
        <w:t xml:space="preserve"> Ajar</w:t>
      </w:r>
      <w:r w:rsidRPr="00E23D48">
        <w:rPr>
          <w:lang w:val="en-ID"/>
        </w:rPr>
        <w:t xml:space="preserve">. </w:t>
      </w:r>
      <w:proofErr w:type="spellStart"/>
      <w:r w:rsidRPr="00E23D48">
        <w:rPr>
          <w:lang w:val="en-ID"/>
        </w:rPr>
        <w:t>Modulnya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jelas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lang w:val="en-ID"/>
        </w:rPr>
        <w:t>pembahasannya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terstruktur</w:t>
      </w:r>
      <w:proofErr w:type="spellEnd"/>
      <w:r w:rsidRPr="00E23D48">
        <w:rPr>
          <w:lang w:val="en-ID"/>
        </w:rPr>
        <w:t xml:space="preserve">. Saya </w:t>
      </w:r>
      <w:proofErr w:type="spellStart"/>
      <w:r w:rsidRPr="00E23D48">
        <w:rPr>
          <w:lang w:val="en-ID"/>
        </w:rPr>
        <w:t>merasa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paham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mengajarkan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materi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tematik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kelas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rendah</w:t>
      </w:r>
      <w:proofErr w:type="spellEnd"/>
      <w:r w:rsidRPr="00E23D48">
        <w:rPr>
          <w:lang w:val="en-ID"/>
        </w:rPr>
        <w:t>.</w:t>
      </w:r>
    </w:p>
    <w:p w14:paraId="533A7383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2:</w:t>
      </w:r>
      <w:r w:rsidRPr="00E23D48">
        <w:rPr>
          <w:lang w:val="en-ID"/>
        </w:rPr>
        <w:br/>
        <w:t xml:space="preserve">Fitur </w:t>
      </w:r>
      <w:proofErr w:type="spellStart"/>
      <w:r w:rsidRPr="00E23D48">
        <w:rPr>
          <w:lang w:val="en-ID"/>
        </w:rPr>
        <w:t>pelatihan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mandiri</w:t>
      </w:r>
      <w:proofErr w:type="spellEnd"/>
      <w:r w:rsidRPr="00E23D48">
        <w:rPr>
          <w:lang w:val="en-ID"/>
        </w:rPr>
        <w:t xml:space="preserve"> sangat </w:t>
      </w:r>
      <w:proofErr w:type="spellStart"/>
      <w:r w:rsidRPr="00E23D48">
        <w:rPr>
          <w:lang w:val="en-ID"/>
        </w:rPr>
        <w:t>membantu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terutama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memahami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konsep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numerasi</w:t>
      </w:r>
      <w:proofErr w:type="spellEnd"/>
      <w:r w:rsidRPr="00E23D48">
        <w:rPr>
          <w:lang w:val="en-ID"/>
        </w:rPr>
        <w:t xml:space="preserve">. Saya </w:t>
      </w:r>
      <w:proofErr w:type="spellStart"/>
      <w:r w:rsidRPr="00E23D48">
        <w:rPr>
          <w:lang w:val="en-ID"/>
        </w:rPr>
        <w:t>mengadopsi</w:t>
      </w:r>
      <w:proofErr w:type="spellEnd"/>
      <w:r w:rsidRPr="00E23D48">
        <w:rPr>
          <w:lang w:val="en-ID"/>
        </w:rPr>
        <w:t xml:space="preserve"> strategi "</w:t>
      </w:r>
      <w:proofErr w:type="spellStart"/>
      <w:r w:rsidRPr="00E23D48">
        <w:rPr>
          <w:lang w:val="en-ID"/>
        </w:rPr>
        <w:t>bermain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sambil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belajar</w:t>
      </w:r>
      <w:proofErr w:type="spellEnd"/>
      <w:r w:rsidRPr="00E23D48">
        <w:rPr>
          <w:lang w:val="en-ID"/>
        </w:rPr>
        <w:t xml:space="preserve">"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modul</w:t>
      </w:r>
      <w:proofErr w:type="spellEnd"/>
      <w:r w:rsidRPr="00E23D48">
        <w:rPr>
          <w:lang w:val="en-ID"/>
        </w:rPr>
        <w:t xml:space="preserve"> yang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ikuti</w:t>
      </w:r>
      <w:proofErr w:type="spellEnd"/>
      <w:r w:rsidRPr="00E23D48">
        <w:rPr>
          <w:lang w:val="en-ID"/>
        </w:rPr>
        <w:t>.</w:t>
      </w:r>
    </w:p>
    <w:p w14:paraId="046E4B93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3: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belajar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teknik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kontekstual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pelatihan</w:t>
      </w:r>
      <w:proofErr w:type="spellEnd"/>
      <w:r w:rsidRPr="00E23D48">
        <w:rPr>
          <w:lang w:val="en-ID"/>
        </w:rPr>
        <w:t xml:space="preserve"> “</w:t>
      </w:r>
      <w:proofErr w:type="spellStart"/>
      <w:r w:rsidRPr="00E23D48">
        <w:rPr>
          <w:lang w:val="en-ID"/>
        </w:rPr>
        <w:t>Diferensiasi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”. </w:t>
      </w:r>
      <w:proofErr w:type="spellStart"/>
      <w:r w:rsidRPr="00E23D48">
        <w:rPr>
          <w:lang w:val="en-ID"/>
        </w:rPr>
        <w:t>Sekarang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mudah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menyesuaikan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materi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kondisi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siswa</w:t>
      </w:r>
      <w:proofErr w:type="spellEnd"/>
      <w:r w:rsidRPr="00E23D48">
        <w:rPr>
          <w:lang w:val="en-ID"/>
        </w:rPr>
        <w:t>.</w:t>
      </w:r>
    </w:p>
    <w:p w14:paraId="1655F7DC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4: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mengikuti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pelatihan</w:t>
      </w:r>
      <w:proofErr w:type="spellEnd"/>
      <w:r w:rsidRPr="00E23D48">
        <w:rPr>
          <w:lang w:val="en-ID"/>
        </w:rPr>
        <w:t xml:space="preserve"> IPA dan </w:t>
      </w:r>
      <w:proofErr w:type="spellStart"/>
      <w:r w:rsidRPr="00E23D48">
        <w:rPr>
          <w:lang w:val="en-ID"/>
        </w:rPr>
        <w:t>belajar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eksperimen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sederhana</w:t>
      </w:r>
      <w:proofErr w:type="spellEnd"/>
      <w:r w:rsidRPr="00E23D48">
        <w:rPr>
          <w:lang w:val="en-ID"/>
        </w:rPr>
        <w:t xml:space="preserve">. Itu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terapkan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menjelaskan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konsep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gaya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lang w:val="en-ID"/>
        </w:rPr>
        <w:t>gerak</w:t>
      </w:r>
      <w:proofErr w:type="spellEnd"/>
      <w:r w:rsidRPr="00E23D48">
        <w:rPr>
          <w:lang w:val="en-ID"/>
        </w:rPr>
        <w:t>.</w:t>
      </w:r>
    </w:p>
    <w:p w14:paraId="7B1261E6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5:</w:t>
      </w:r>
      <w:r w:rsidRPr="00E23D48">
        <w:rPr>
          <w:lang w:val="en-ID"/>
        </w:rPr>
        <w:br/>
        <w:t xml:space="preserve">Modul </w:t>
      </w:r>
      <w:proofErr w:type="spellStart"/>
      <w:r w:rsidRPr="00E23D48">
        <w:rPr>
          <w:lang w:val="en-ID"/>
        </w:rPr>
        <w:t>literasi</w:t>
      </w:r>
      <w:proofErr w:type="spellEnd"/>
      <w:r w:rsidRPr="00E23D48">
        <w:rPr>
          <w:lang w:val="en-ID"/>
        </w:rPr>
        <w:t xml:space="preserve"> di PMM sangat </w:t>
      </w:r>
      <w:proofErr w:type="spellStart"/>
      <w:r w:rsidRPr="00E23D48">
        <w:rPr>
          <w:lang w:val="en-ID"/>
        </w:rPr>
        <w:t>bermanfaat</w:t>
      </w:r>
      <w:proofErr w:type="spellEnd"/>
      <w:r w:rsidRPr="00E23D48">
        <w:rPr>
          <w:lang w:val="en-ID"/>
        </w:rPr>
        <w:t xml:space="preserve">. Saya </w:t>
      </w:r>
      <w:proofErr w:type="spellStart"/>
      <w:r w:rsidRPr="00E23D48">
        <w:rPr>
          <w:lang w:val="en-ID"/>
        </w:rPr>
        <w:t>jadi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paham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cara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mengintegrasikan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membaca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semua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pelajaran</w:t>
      </w:r>
      <w:proofErr w:type="spellEnd"/>
      <w:r w:rsidRPr="00E23D48">
        <w:rPr>
          <w:lang w:val="en-ID"/>
        </w:rPr>
        <w:t>.</w:t>
      </w:r>
    </w:p>
    <w:p w14:paraId="0B42B07D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6: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mengadopsi</w:t>
      </w:r>
      <w:proofErr w:type="spellEnd"/>
      <w:r w:rsidRPr="00E23D48">
        <w:rPr>
          <w:lang w:val="en-ID"/>
        </w:rPr>
        <w:t xml:space="preserve"> strategi </w:t>
      </w:r>
      <w:proofErr w:type="spellStart"/>
      <w:r w:rsidRPr="00E23D48">
        <w:rPr>
          <w:lang w:val="en-ID"/>
        </w:rPr>
        <w:t>diskusi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kelompok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PMM dan </w:t>
      </w:r>
      <w:proofErr w:type="spellStart"/>
      <w:r w:rsidRPr="00E23D48">
        <w:rPr>
          <w:lang w:val="en-ID"/>
        </w:rPr>
        <w:t>materi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pelatihan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membimbing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siswa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pendekatan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aktif</w:t>
      </w:r>
      <w:proofErr w:type="spellEnd"/>
      <w:r w:rsidRPr="00E23D48">
        <w:rPr>
          <w:lang w:val="en-ID"/>
        </w:rPr>
        <w:t>.</w:t>
      </w:r>
    </w:p>
    <w:p w14:paraId="05BDDF2C" w14:textId="77777777" w:rsidR="00E23D48" w:rsidRPr="00E23D48" w:rsidRDefault="00E23D48" w:rsidP="00E23D48">
      <w:pPr>
        <w:rPr>
          <w:b/>
          <w:bCs/>
          <w:lang w:val="en-ID"/>
        </w:rPr>
      </w:pPr>
      <w:r w:rsidRPr="00E23D48">
        <w:rPr>
          <w:b/>
          <w:bCs/>
          <w:lang w:val="en-ID"/>
        </w:rPr>
        <w:t xml:space="preserve">2. </w:t>
      </w:r>
      <w:proofErr w:type="spellStart"/>
      <w:r w:rsidRPr="00E23D48">
        <w:rPr>
          <w:b/>
          <w:bCs/>
          <w:lang w:val="en-ID"/>
        </w:rPr>
        <w:t>Memahami</w:t>
      </w:r>
      <w:proofErr w:type="spellEnd"/>
      <w:r w:rsidRPr="00E23D48">
        <w:rPr>
          <w:b/>
          <w:bCs/>
          <w:lang w:val="en-ID"/>
        </w:rPr>
        <w:t xml:space="preserve"> </w:t>
      </w:r>
      <w:proofErr w:type="spellStart"/>
      <w:r w:rsidRPr="00E23D48">
        <w:rPr>
          <w:b/>
          <w:bCs/>
          <w:lang w:val="en-ID"/>
        </w:rPr>
        <w:t>Standar</w:t>
      </w:r>
      <w:proofErr w:type="spellEnd"/>
      <w:r w:rsidRPr="00E23D48">
        <w:rPr>
          <w:b/>
          <w:bCs/>
          <w:lang w:val="en-ID"/>
        </w:rPr>
        <w:t xml:space="preserve"> dan </w:t>
      </w:r>
      <w:proofErr w:type="spellStart"/>
      <w:r w:rsidRPr="00E23D48">
        <w:rPr>
          <w:b/>
          <w:bCs/>
          <w:lang w:val="en-ID"/>
        </w:rPr>
        <w:t>Kompetensi</w:t>
      </w:r>
      <w:proofErr w:type="spellEnd"/>
      <w:r w:rsidRPr="00E23D48">
        <w:rPr>
          <w:b/>
          <w:bCs/>
          <w:lang w:val="en-ID"/>
        </w:rPr>
        <w:t xml:space="preserve"> </w:t>
      </w:r>
      <w:proofErr w:type="spellStart"/>
      <w:r w:rsidRPr="00E23D48">
        <w:rPr>
          <w:b/>
          <w:bCs/>
          <w:lang w:val="en-ID"/>
        </w:rPr>
        <w:t>Kurikulum</w:t>
      </w:r>
      <w:proofErr w:type="spellEnd"/>
    </w:p>
    <w:p w14:paraId="60274B9C" w14:textId="77777777" w:rsidR="00E23D48" w:rsidRPr="00E23D48" w:rsidRDefault="00E23D48" w:rsidP="00E23D48">
      <w:pPr>
        <w:rPr>
          <w:lang w:val="en-ID"/>
        </w:rPr>
      </w:pPr>
      <w:proofErr w:type="spellStart"/>
      <w:r w:rsidRPr="00E23D48">
        <w:rPr>
          <w:b/>
          <w:bCs/>
          <w:lang w:val="en-ID"/>
        </w:rPr>
        <w:t>Kepala</w:t>
      </w:r>
      <w:proofErr w:type="spellEnd"/>
      <w:r w:rsidRPr="00E23D48">
        <w:rPr>
          <w:b/>
          <w:bCs/>
          <w:lang w:val="en-ID"/>
        </w:rPr>
        <w:t xml:space="preserve"> Sekolah: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dorong</w:t>
      </w:r>
      <w:proofErr w:type="spellEnd"/>
      <w:r w:rsidRPr="00E23D48">
        <w:rPr>
          <w:lang w:val="en-ID"/>
        </w:rPr>
        <w:t xml:space="preserve"> guru </w:t>
      </w:r>
      <w:proofErr w:type="spellStart"/>
      <w:r w:rsidRPr="00E23D48">
        <w:rPr>
          <w:lang w:val="en-ID"/>
        </w:rPr>
        <w:t>memahami</w:t>
      </w:r>
      <w:proofErr w:type="spellEnd"/>
      <w:r w:rsidRPr="00E23D48">
        <w:rPr>
          <w:lang w:val="en-ID"/>
        </w:rPr>
        <w:t xml:space="preserve"> CP dan TP </w:t>
      </w:r>
      <w:proofErr w:type="spellStart"/>
      <w:r w:rsidRPr="00E23D48">
        <w:rPr>
          <w:lang w:val="en-ID"/>
        </w:rPr>
        <w:t>lewat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perangkat</w:t>
      </w:r>
      <w:proofErr w:type="spellEnd"/>
      <w:r w:rsidRPr="00E23D48">
        <w:rPr>
          <w:lang w:val="en-ID"/>
        </w:rPr>
        <w:t xml:space="preserve"> ajar PMM. </w:t>
      </w:r>
      <w:proofErr w:type="spellStart"/>
      <w:r w:rsidRPr="00E23D48">
        <w:rPr>
          <w:lang w:val="en-ID"/>
        </w:rPr>
        <w:t>Meskipun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awalnya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kesulitan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mereka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karena</w:t>
      </w:r>
      <w:proofErr w:type="spellEnd"/>
      <w:r w:rsidRPr="00E23D48">
        <w:rPr>
          <w:lang w:val="en-ID"/>
        </w:rPr>
        <w:t xml:space="preserve"> PMM </w:t>
      </w:r>
      <w:proofErr w:type="spellStart"/>
      <w:r w:rsidRPr="00E23D48">
        <w:rPr>
          <w:lang w:val="en-ID"/>
        </w:rPr>
        <w:t>menyediakan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contoh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konkret</w:t>
      </w:r>
      <w:proofErr w:type="spellEnd"/>
      <w:r w:rsidRPr="00E23D48">
        <w:rPr>
          <w:lang w:val="en-ID"/>
        </w:rPr>
        <w:t>.</w:t>
      </w:r>
    </w:p>
    <w:p w14:paraId="5E8C9B74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1:</w:t>
      </w:r>
      <w:r w:rsidRPr="00E23D48">
        <w:rPr>
          <w:lang w:val="en-ID"/>
        </w:rPr>
        <w:br/>
        <w:t xml:space="preserve">PMM sangat </w:t>
      </w:r>
      <w:proofErr w:type="spellStart"/>
      <w:r w:rsidRPr="00E23D48">
        <w:rPr>
          <w:lang w:val="en-ID"/>
        </w:rPr>
        <w:t>membantu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memahami</w:t>
      </w:r>
      <w:proofErr w:type="spellEnd"/>
      <w:r w:rsidRPr="00E23D48">
        <w:rPr>
          <w:lang w:val="en-ID"/>
        </w:rPr>
        <w:t xml:space="preserve"> CP. Saya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tahu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arah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lang w:val="en-ID"/>
        </w:rPr>
        <w:t>bagaimana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merumuskan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tujuan</w:t>
      </w:r>
      <w:proofErr w:type="spellEnd"/>
      <w:r w:rsidRPr="00E23D48">
        <w:rPr>
          <w:lang w:val="en-ID"/>
        </w:rPr>
        <w:t>.</w:t>
      </w:r>
    </w:p>
    <w:p w14:paraId="53348DAD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2: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pakai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perangkat</w:t>
      </w:r>
      <w:proofErr w:type="spellEnd"/>
      <w:r w:rsidRPr="00E23D48">
        <w:rPr>
          <w:lang w:val="en-ID"/>
        </w:rPr>
        <w:t xml:space="preserve"> ajar </w:t>
      </w:r>
      <w:proofErr w:type="spellStart"/>
      <w:r w:rsidRPr="00E23D48">
        <w:rPr>
          <w:lang w:val="en-ID"/>
        </w:rPr>
        <w:t>hampir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setiap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minggu</w:t>
      </w:r>
      <w:proofErr w:type="spellEnd"/>
      <w:r w:rsidRPr="00E23D48">
        <w:rPr>
          <w:lang w:val="en-ID"/>
        </w:rPr>
        <w:t xml:space="preserve">. </w:t>
      </w:r>
      <w:proofErr w:type="spellStart"/>
      <w:r w:rsidRPr="00E23D48">
        <w:rPr>
          <w:lang w:val="en-ID"/>
        </w:rPr>
        <w:t>Tantangannya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kadang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butuh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waktu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untuk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menyesuaikan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konteks</w:t>
      </w:r>
      <w:proofErr w:type="spellEnd"/>
      <w:r w:rsidRPr="00E23D48">
        <w:rPr>
          <w:lang w:val="en-ID"/>
        </w:rPr>
        <w:t xml:space="preserve"> murid.</w:t>
      </w:r>
    </w:p>
    <w:p w14:paraId="222C0C34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3:</w:t>
      </w:r>
      <w:r w:rsidRPr="00E23D48">
        <w:rPr>
          <w:lang w:val="en-ID"/>
        </w:rPr>
        <w:br/>
        <w:t xml:space="preserve">CP dan TP </w:t>
      </w:r>
      <w:proofErr w:type="spellStart"/>
      <w:r w:rsidRPr="00E23D48">
        <w:rPr>
          <w:lang w:val="en-ID"/>
        </w:rPr>
        <w:t>terasa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jelas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perangkat</w:t>
      </w:r>
      <w:proofErr w:type="spellEnd"/>
      <w:r w:rsidRPr="00E23D48">
        <w:rPr>
          <w:lang w:val="en-ID"/>
        </w:rPr>
        <w:t xml:space="preserve"> ajar. Tapi </w:t>
      </w:r>
      <w:proofErr w:type="spellStart"/>
      <w:r w:rsidRPr="00E23D48">
        <w:rPr>
          <w:lang w:val="en-ID"/>
        </w:rPr>
        <w:t>masih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sulit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membedakan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antara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keduanya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secara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operasional</w:t>
      </w:r>
      <w:proofErr w:type="spellEnd"/>
      <w:r w:rsidRPr="00E23D48">
        <w:rPr>
          <w:lang w:val="en-ID"/>
        </w:rPr>
        <w:t>.</w:t>
      </w:r>
    </w:p>
    <w:p w14:paraId="0EDCDF04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lastRenderedPageBreak/>
        <w:t>Guru 4: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sering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buka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perangkat</w:t>
      </w:r>
      <w:proofErr w:type="spellEnd"/>
      <w:r w:rsidRPr="00E23D48">
        <w:rPr>
          <w:lang w:val="en-ID"/>
        </w:rPr>
        <w:t xml:space="preserve"> ajar, </w:t>
      </w:r>
      <w:proofErr w:type="spellStart"/>
      <w:r w:rsidRPr="00E23D48">
        <w:rPr>
          <w:lang w:val="en-ID"/>
        </w:rPr>
        <w:t>tapi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masih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bingung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mengonversinya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rencana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pelaksanaan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(RPP).</w:t>
      </w:r>
    </w:p>
    <w:p w14:paraId="4A6451CD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5: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terbantu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struktur</w:t>
      </w:r>
      <w:proofErr w:type="spellEnd"/>
      <w:r w:rsidRPr="00E23D48">
        <w:rPr>
          <w:lang w:val="en-ID"/>
        </w:rPr>
        <w:t xml:space="preserve"> CP. Saya </w:t>
      </w:r>
      <w:proofErr w:type="spellStart"/>
      <w:r w:rsidRPr="00E23D48">
        <w:rPr>
          <w:lang w:val="en-ID"/>
        </w:rPr>
        <w:t>jadi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tahu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hasil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akhir</w:t>
      </w:r>
      <w:proofErr w:type="spellEnd"/>
      <w:r w:rsidRPr="00E23D48">
        <w:rPr>
          <w:lang w:val="en-ID"/>
        </w:rPr>
        <w:t xml:space="preserve"> yang </w:t>
      </w:r>
      <w:proofErr w:type="spellStart"/>
      <w:r w:rsidRPr="00E23D48">
        <w:rPr>
          <w:lang w:val="en-ID"/>
        </w:rPr>
        <w:t>dituju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>.</w:t>
      </w:r>
    </w:p>
    <w:p w14:paraId="05A30BE7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6: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terbiasa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menggunakan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perangkat</w:t>
      </w:r>
      <w:proofErr w:type="spellEnd"/>
      <w:r w:rsidRPr="00E23D48">
        <w:rPr>
          <w:lang w:val="en-ID"/>
        </w:rPr>
        <w:t xml:space="preserve"> ajar PMM. </w:t>
      </w:r>
      <w:proofErr w:type="spellStart"/>
      <w:r w:rsidRPr="00E23D48">
        <w:rPr>
          <w:lang w:val="en-ID"/>
        </w:rPr>
        <w:t>Tantangan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utamanya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adalah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jaringan</w:t>
      </w:r>
      <w:proofErr w:type="spellEnd"/>
      <w:r w:rsidRPr="00E23D48">
        <w:rPr>
          <w:lang w:val="en-ID"/>
        </w:rPr>
        <w:t xml:space="preserve"> internet </w:t>
      </w:r>
      <w:proofErr w:type="spellStart"/>
      <w:r w:rsidRPr="00E23D48">
        <w:rPr>
          <w:lang w:val="en-ID"/>
        </w:rPr>
        <w:t>saat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mengaksesnya</w:t>
      </w:r>
      <w:proofErr w:type="spellEnd"/>
      <w:r w:rsidRPr="00E23D48">
        <w:rPr>
          <w:lang w:val="en-ID"/>
        </w:rPr>
        <w:t>.</w:t>
      </w:r>
    </w:p>
    <w:p w14:paraId="04329052" w14:textId="77777777" w:rsidR="00E23D48" w:rsidRPr="00E23D48" w:rsidRDefault="00E23D48" w:rsidP="00E23D48">
      <w:pPr>
        <w:rPr>
          <w:b/>
          <w:bCs/>
          <w:lang w:val="en-ID"/>
        </w:rPr>
      </w:pPr>
      <w:r w:rsidRPr="00E23D48">
        <w:rPr>
          <w:b/>
          <w:bCs/>
          <w:lang w:val="en-ID"/>
        </w:rPr>
        <w:t xml:space="preserve">3. Kreatif </w:t>
      </w:r>
      <w:proofErr w:type="spellStart"/>
      <w:r w:rsidRPr="00E23D48">
        <w:rPr>
          <w:b/>
          <w:bCs/>
          <w:lang w:val="en-ID"/>
        </w:rPr>
        <w:t>dalam</w:t>
      </w:r>
      <w:proofErr w:type="spellEnd"/>
      <w:r w:rsidRPr="00E23D48">
        <w:rPr>
          <w:b/>
          <w:bCs/>
          <w:lang w:val="en-ID"/>
        </w:rPr>
        <w:t xml:space="preserve"> Strategi </w:t>
      </w:r>
      <w:proofErr w:type="spellStart"/>
      <w:r w:rsidRPr="00E23D48">
        <w:rPr>
          <w:b/>
          <w:bCs/>
          <w:lang w:val="en-ID"/>
        </w:rPr>
        <w:t>Pembelajaran</w:t>
      </w:r>
      <w:proofErr w:type="spellEnd"/>
    </w:p>
    <w:p w14:paraId="22D75A3B" w14:textId="77777777" w:rsidR="00E23D48" w:rsidRPr="00E23D48" w:rsidRDefault="00E23D48" w:rsidP="00E23D48">
      <w:pPr>
        <w:rPr>
          <w:lang w:val="en-ID"/>
        </w:rPr>
      </w:pPr>
      <w:proofErr w:type="spellStart"/>
      <w:r w:rsidRPr="00E23D48">
        <w:rPr>
          <w:b/>
          <w:bCs/>
          <w:lang w:val="en-ID"/>
        </w:rPr>
        <w:t>Kepala</w:t>
      </w:r>
      <w:proofErr w:type="spellEnd"/>
      <w:r w:rsidRPr="00E23D48">
        <w:rPr>
          <w:b/>
          <w:bCs/>
          <w:lang w:val="en-ID"/>
        </w:rPr>
        <w:t xml:space="preserve"> Sekolah:</w:t>
      </w:r>
      <w:r w:rsidRPr="00E23D48">
        <w:rPr>
          <w:lang w:val="en-ID"/>
        </w:rPr>
        <w:br/>
        <w:t xml:space="preserve">Banyak guru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yang </w:t>
      </w:r>
      <w:proofErr w:type="spellStart"/>
      <w:r w:rsidRPr="00E23D48">
        <w:rPr>
          <w:lang w:val="en-ID"/>
        </w:rPr>
        <w:t>terinspirasi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video </w:t>
      </w:r>
      <w:proofErr w:type="spellStart"/>
      <w:r w:rsidRPr="00E23D48">
        <w:rPr>
          <w:lang w:val="en-ID"/>
        </w:rPr>
        <w:t>praktik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baik</w:t>
      </w:r>
      <w:proofErr w:type="spellEnd"/>
      <w:r w:rsidRPr="00E23D48">
        <w:rPr>
          <w:lang w:val="en-ID"/>
        </w:rPr>
        <w:t xml:space="preserve"> di PMM dan </w:t>
      </w:r>
      <w:proofErr w:type="spellStart"/>
      <w:r w:rsidRPr="00E23D48">
        <w:rPr>
          <w:lang w:val="en-ID"/>
        </w:rPr>
        <w:t>mulai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mencoba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metode</w:t>
      </w:r>
      <w:proofErr w:type="spellEnd"/>
      <w:r w:rsidRPr="00E23D48">
        <w:rPr>
          <w:lang w:val="en-ID"/>
        </w:rPr>
        <w:t xml:space="preserve"> yang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variatif</w:t>
      </w:r>
      <w:proofErr w:type="spellEnd"/>
      <w:r w:rsidRPr="00E23D48">
        <w:rPr>
          <w:lang w:val="en-ID"/>
        </w:rPr>
        <w:t>.</w:t>
      </w:r>
    </w:p>
    <w:p w14:paraId="3AAD4501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1:</w:t>
      </w:r>
      <w:r w:rsidRPr="00E23D48">
        <w:rPr>
          <w:lang w:val="en-ID"/>
        </w:rPr>
        <w:br/>
        <w:t xml:space="preserve">Saya buat </w:t>
      </w:r>
      <w:proofErr w:type="spellStart"/>
      <w:r w:rsidRPr="00E23D48">
        <w:rPr>
          <w:lang w:val="en-ID"/>
        </w:rPr>
        <w:t>permainan</w:t>
      </w:r>
      <w:proofErr w:type="spellEnd"/>
      <w:r w:rsidRPr="00E23D48">
        <w:rPr>
          <w:lang w:val="en-ID"/>
        </w:rPr>
        <w:t xml:space="preserve"> kata-kata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video </w:t>
      </w:r>
      <w:proofErr w:type="spellStart"/>
      <w:r w:rsidRPr="00E23D48">
        <w:rPr>
          <w:lang w:val="en-ID"/>
        </w:rPr>
        <w:t>inspiratif</w:t>
      </w:r>
      <w:proofErr w:type="spellEnd"/>
      <w:r w:rsidRPr="00E23D48">
        <w:rPr>
          <w:lang w:val="en-ID"/>
        </w:rPr>
        <w:t xml:space="preserve"> guru lain. Anak-</w:t>
      </w:r>
      <w:proofErr w:type="spellStart"/>
      <w:r w:rsidRPr="00E23D48">
        <w:rPr>
          <w:lang w:val="en-ID"/>
        </w:rPr>
        <w:t>anak</w:t>
      </w:r>
      <w:proofErr w:type="spellEnd"/>
      <w:r w:rsidRPr="00E23D48">
        <w:rPr>
          <w:lang w:val="en-ID"/>
        </w:rPr>
        <w:t xml:space="preserve"> sangat </w:t>
      </w:r>
      <w:proofErr w:type="spellStart"/>
      <w:r w:rsidRPr="00E23D48">
        <w:rPr>
          <w:lang w:val="en-ID"/>
        </w:rPr>
        <w:t>menikmati</w:t>
      </w:r>
      <w:proofErr w:type="spellEnd"/>
      <w:r w:rsidRPr="00E23D48">
        <w:rPr>
          <w:lang w:val="en-ID"/>
        </w:rPr>
        <w:t xml:space="preserve"> proses </w:t>
      </w:r>
      <w:proofErr w:type="spellStart"/>
      <w:r w:rsidRPr="00E23D48">
        <w:rPr>
          <w:lang w:val="en-ID"/>
        </w:rPr>
        <w:t>belajarnya</w:t>
      </w:r>
      <w:proofErr w:type="spellEnd"/>
      <w:r w:rsidRPr="00E23D48">
        <w:rPr>
          <w:lang w:val="en-ID"/>
        </w:rPr>
        <w:t>.</w:t>
      </w:r>
    </w:p>
    <w:p w14:paraId="243CFA5A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2: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gunakan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teknik</w:t>
      </w:r>
      <w:proofErr w:type="spellEnd"/>
      <w:r w:rsidRPr="00E23D48">
        <w:rPr>
          <w:lang w:val="en-ID"/>
        </w:rPr>
        <w:t xml:space="preserve"> role-play </w:t>
      </w:r>
      <w:proofErr w:type="spellStart"/>
      <w:r w:rsidRPr="00E23D48">
        <w:rPr>
          <w:lang w:val="en-ID"/>
        </w:rPr>
        <w:t>setelah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melihat</w:t>
      </w:r>
      <w:proofErr w:type="spellEnd"/>
      <w:r w:rsidRPr="00E23D48">
        <w:rPr>
          <w:lang w:val="en-ID"/>
        </w:rPr>
        <w:t xml:space="preserve"> video </w:t>
      </w:r>
      <w:proofErr w:type="spellStart"/>
      <w:r w:rsidRPr="00E23D48">
        <w:rPr>
          <w:lang w:val="en-ID"/>
        </w:rPr>
        <w:t>inspirasi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guru di NTT.</w:t>
      </w:r>
    </w:p>
    <w:p w14:paraId="525D1102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3:</w:t>
      </w:r>
      <w:r w:rsidRPr="00E23D48">
        <w:rPr>
          <w:lang w:val="en-ID"/>
        </w:rPr>
        <w:br/>
        <w:t xml:space="preserve">PMM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berani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mencoba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metode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baru</w:t>
      </w:r>
      <w:proofErr w:type="spellEnd"/>
      <w:r w:rsidRPr="00E23D48">
        <w:rPr>
          <w:lang w:val="en-ID"/>
        </w:rPr>
        <w:t xml:space="preserve">. Saya </w:t>
      </w:r>
      <w:proofErr w:type="spellStart"/>
      <w:r w:rsidRPr="00E23D48">
        <w:rPr>
          <w:lang w:val="en-ID"/>
        </w:rPr>
        <w:t>pernah</w:t>
      </w:r>
      <w:proofErr w:type="spellEnd"/>
      <w:r w:rsidRPr="00E23D48">
        <w:rPr>
          <w:lang w:val="en-ID"/>
        </w:rPr>
        <w:t xml:space="preserve"> buat media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barang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bekas</w:t>
      </w:r>
      <w:proofErr w:type="spellEnd"/>
      <w:r w:rsidRPr="00E23D48">
        <w:rPr>
          <w:lang w:val="en-ID"/>
        </w:rPr>
        <w:t>.</w:t>
      </w:r>
    </w:p>
    <w:p w14:paraId="57624A0C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4: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terinspirasi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kuis</w:t>
      </w:r>
      <w:proofErr w:type="spellEnd"/>
      <w:r w:rsidRPr="00E23D48">
        <w:rPr>
          <w:lang w:val="en-ID"/>
        </w:rPr>
        <w:t xml:space="preserve"> digital </w:t>
      </w:r>
      <w:proofErr w:type="spellStart"/>
      <w:r w:rsidRPr="00E23D48">
        <w:rPr>
          <w:lang w:val="en-ID"/>
        </w:rPr>
        <w:t>lewat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kahoot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setelah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lihat</w:t>
      </w:r>
      <w:proofErr w:type="spellEnd"/>
      <w:r w:rsidRPr="00E23D48">
        <w:rPr>
          <w:lang w:val="en-ID"/>
        </w:rPr>
        <w:t xml:space="preserve"> video PMM.</w:t>
      </w:r>
    </w:p>
    <w:p w14:paraId="70BFA3C5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5: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proyek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kelas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berbasis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lingkungan</w:t>
      </w:r>
      <w:proofErr w:type="spellEnd"/>
      <w:r w:rsidRPr="00E23D48">
        <w:rPr>
          <w:lang w:val="en-ID"/>
        </w:rPr>
        <w:t xml:space="preserve">. Ide </w:t>
      </w:r>
      <w:proofErr w:type="spellStart"/>
      <w:r w:rsidRPr="00E23D48">
        <w:rPr>
          <w:lang w:val="en-ID"/>
        </w:rPr>
        <w:t>ini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dapat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video guru lain di PMM.</w:t>
      </w:r>
    </w:p>
    <w:p w14:paraId="02FAAE9D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6: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merancang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tematik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pendekatan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cerita</w:t>
      </w:r>
      <w:proofErr w:type="spellEnd"/>
      <w:r w:rsidRPr="00E23D48">
        <w:rPr>
          <w:lang w:val="en-ID"/>
        </w:rPr>
        <w:t xml:space="preserve">. Ide </w:t>
      </w:r>
      <w:proofErr w:type="spellStart"/>
      <w:r w:rsidRPr="00E23D48">
        <w:rPr>
          <w:lang w:val="en-ID"/>
        </w:rPr>
        <w:t>awal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dapat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fitur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Inspirasi</w:t>
      </w:r>
      <w:proofErr w:type="spellEnd"/>
      <w:r w:rsidRPr="00E23D48">
        <w:rPr>
          <w:lang w:val="en-ID"/>
        </w:rPr>
        <w:t xml:space="preserve"> PMM.</w:t>
      </w:r>
    </w:p>
    <w:p w14:paraId="1014C6F6" w14:textId="77777777" w:rsidR="00E23D48" w:rsidRPr="00E23D48" w:rsidRDefault="00E23D48" w:rsidP="00E23D48">
      <w:pPr>
        <w:rPr>
          <w:b/>
          <w:bCs/>
          <w:lang w:val="en-ID"/>
        </w:rPr>
      </w:pPr>
      <w:r w:rsidRPr="00E23D48">
        <w:rPr>
          <w:b/>
          <w:bCs/>
          <w:lang w:val="en-ID"/>
        </w:rPr>
        <w:t xml:space="preserve">4. </w:t>
      </w:r>
      <w:proofErr w:type="spellStart"/>
      <w:r w:rsidRPr="00E23D48">
        <w:rPr>
          <w:b/>
          <w:bCs/>
          <w:lang w:val="en-ID"/>
        </w:rPr>
        <w:t>Evaluatif</w:t>
      </w:r>
      <w:proofErr w:type="spellEnd"/>
      <w:r w:rsidRPr="00E23D48">
        <w:rPr>
          <w:b/>
          <w:bCs/>
          <w:lang w:val="en-ID"/>
        </w:rPr>
        <w:t xml:space="preserve"> dan </w:t>
      </w:r>
      <w:proofErr w:type="spellStart"/>
      <w:r w:rsidRPr="00E23D48">
        <w:rPr>
          <w:b/>
          <w:bCs/>
          <w:lang w:val="en-ID"/>
        </w:rPr>
        <w:t>Reflektif</w:t>
      </w:r>
      <w:proofErr w:type="spellEnd"/>
      <w:r w:rsidRPr="00E23D48">
        <w:rPr>
          <w:b/>
          <w:bCs/>
          <w:lang w:val="en-ID"/>
        </w:rPr>
        <w:t xml:space="preserve"> (PTK &amp; </w:t>
      </w:r>
      <w:proofErr w:type="spellStart"/>
      <w:r w:rsidRPr="00E23D48">
        <w:rPr>
          <w:b/>
          <w:bCs/>
          <w:lang w:val="en-ID"/>
        </w:rPr>
        <w:t>Evaluasi</w:t>
      </w:r>
      <w:proofErr w:type="spellEnd"/>
      <w:r w:rsidRPr="00E23D48">
        <w:rPr>
          <w:b/>
          <w:bCs/>
          <w:lang w:val="en-ID"/>
        </w:rPr>
        <w:t xml:space="preserve"> Diri)</w:t>
      </w:r>
    </w:p>
    <w:p w14:paraId="082187EA" w14:textId="77777777" w:rsidR="00E23D48" w:rsidRPr="00E23D48" w:rsidRDefault="00E23D48" w:rsidP="00E23D48">
      <w:pPr>
        <w:rPr>
          <w:lang w:val="en-ID"/>
        </w:rPr>
      </w:pPr>
      <w:proofErr w:type="spellStart"/>
      <w:r w:rsidRPr="00E23D48">
        <w:rPr>
          <w:b/>
          <w:bCs/>
          <w:lang w:val="en-ID"/>
        </w:rPr>
        <w:t>Kepala</w:t>
      </w:r>
      <w:proofErr w:type="spellEnd"/>
      <w:r w:rsidRPr="00E23D48">
        <w:rPr>
          <w:b/>
          <w:bCs/>
          <w:lang w:val="en-ID"/>
        </w:rPr>
        <w:t xml:space="preserve"> Sekolah: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dorong</w:t>
      </w:r>
      <w:proofErr w:type="spellEnd"/>
      <w:r w:rsidRPr="00E23D48">
        <w:rPr>
          <w:lang w:val="en-ID"/>
        </w:rPr>
        <w:t xml:space="preserve"> guru </w:t>
      </w:r>
      <w:proofErr w:type="spellStart"/>
      <w:r w:rsidRPr="00E23D48">
        <w:rPr>
          <w:lang w:val="en-ID"/>
        </w:rPr>
        <w:t>menyusun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refleksi</w:t>
      </w:r>
      <w:proofErr w:type="spellEnd"/>
      <w:r w:rsidRPr="00E23D48">
        <w:rPr>
          <w:lang w:val="en-ID"/>
        </w:rPr>
        <w:t xml:space="preserve"> dan PTK </w:t>
      </w:r>
      <w:proofErr w:type="spellStart"/>
      <w:r w:rsidRPr="00E23D48">
        <w:rPr>
          <w:lang w:val="en-ID"/>
        </w:rPr>
        <w:t>berbasis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yang </w:t>
      </w:r>
      <w:proofErr w:type="spellStart"/>
      <w:r w:rsidRPr="00E23D48">
        <w:rPr>
          <w:lang w:val="en-ID"/>
        </w:rPr>
        <w:t>mereka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laksanakan</w:t>
      </w:r>
      <w:proofErr w:type="spellEnd"/>
      <w:r w:rsidRPr="00E23D48">
        <w:rPr>
          <w:lang w:val="en-ID"/>
        </w:rPr>
        <w:t xml:space="preserve">. </w:t>
      </w:r>
      <w:proofErr w:type="spellStart"/>
      <w:r w:rsidRPr="00E23D48">
        <w:rPr>
          <w:lang w:val="en-ID"/>
        </w:rPr>
        <w:t>Beberapa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sudah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memulai</w:t>
      </w:r>
      <w:proofErr w:type="spellEnd"/>
      <w:r w:rsidRPr="00E23D48">
        <w:rPr>
          <w:lang w:val="en-ID"/>
        </w:rPr>
        <w:t>.</w:t>
      </w:r>
    </w:p>
    <w:p w14:paraId="0967C67F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1: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mulai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menulis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jurnal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refleksi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setelah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. PMM </w:t>
      </w:r>
      <w:proofErr w:type="spellStart"/>
      <w:r w:rsidRPr="00E23D48">
        <w:rPr>
          <w:lang w:val="en-ID"/>
        </w:rPr>
        <w:t>memberi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contoh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bagaimana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menyusun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catatan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reflektif</w:t>
      </w:r>
      <w:proofErr w:type="spellEnd"/>
      <w:r w:rsidRPr="00E23D48">
        <w:rPr>
          <w:lang w:val="en-ID"/>
        </w:rPr>
        <w:t>.</w:t>
      </w:r>
    </w:p>
    <w:p w14:paraId="6D36A93C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lastRenderedPageBreak/>
        <w:t>Guru 2: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belum</w:t>
      </w:r>
      <w:proofErr w:type="spellEnd"/>
      <w:r w:rsidRPr="00E23D48">
        <w:rPr>
          <w:lang w:val="en-ID"/>
        </w:rPr>
        <w:t xml:space="preserve"> buat PTK, </w:t>
      </w:r>
      <w:proofErr w:type="spellStart"/>
      <w:r w:rsidRPr="00E23D48">
        <w:rPr>
          <w:lang w:val="en-ID"/>
        </w:rPr>
        <w:t>tapi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sering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evaluasi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pakai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rubrik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PMM.</w:t>
      </w:r>
    </w:p>
    <w:p w14:paraId="65075E5A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3:</w:t>
      </w:r>
      <w:r w:rsidRPr="00E23D48">
        <w:rPr>
          <w:lang w:val="en-ID"/>
        </w:rPr>
        <w:br/>
        <w:t xml:space="preserve">Saya buat PTK </w:t>
      </w:r>
      <w:proofErr w:type="spellStart"/>
      <w:r w:rsidRPr="00E23D48">
        <w:rPr>
          <w:lang w:val="en-ID"/>
        </w:rPr>
        <w:t>kecil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tentang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penggunaan</w:t>
      </w:r>
      <w:proofErr w:type="spellEnd"/>
      <w:r w:rsidRPr="00E23D48">
        <w:rPr>
          <w:lang w:val="en-ID"/>
        </w:rPr>
        <w:t xml:space="preserve"> media </w:t>
      </w:r>
      <w:proofErr w:type="spellStart"/>
      <w:r w:rsidRPr="00E23D48">
        <w:rPr>
          <w:lang w:val="en-ID"/>
        </w:rPr>
        <w:t>interaktif</w:t>
      </w:r>
      <w:proofErr w:type="spellEnd"/>
      <w:r w:rsidRPr="00E23D48">
        <w:rPr>
          <w:lang w:val="en-ID"/>
        </w:rPr>
        <w:t xml:space="preserve">. PMM sangat </w:t>
      </w:r>
      <w:proofErr w:type="spellStart"/>
      <w:r w:rsidRPr="00E23D48">
        <w:rPr>
          <w:lang w:val="en-ID"/>
        </w:rPr>
        <w:t>membantu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menyusun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latar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belakang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lang w:val="en-ID"/>
        </w:rPr>
        <w:t>tujuan</w:t>
      </w:r>
      <w:proofErr w:type="spellEnd"/>
      <w:r w:rsidRPr="00E23D48">
        <w:rPr>
          <w:lang w:val="en-ID"/>
        </w:rPr>
        <w:t>.</w:t>
      </w:r>
    </w:p>
    <w:p w14:paraId="66BB90C3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4: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terbantu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fitur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refleksi</w:t>
      </w:r>
      <w:proofErr w:type="spellEnd"/>
      <w:r w:rsidRPr="00E23D48">
        <w:rPr>
          <w:lang w:val="en-ID"/>
        </w:rPr>
        <w:t xml:space="preserve"> di PMM. Saya </w:t>
      </w:r>
      <w:proofErr w:type="spellStart"/>
      <w:r w:rsidRPr="00E23D48">
        <w:rPr>
          <w:lang w:val="en-ID"/>
        </w:rPr>
        <w:t>gunakan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untuk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mengevaluasi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efektivitas</w:t>
      </w:r>
      <w:proofErr w:type="spellEnd"/>
      <w:r w:rsidRPr="00E23D48">
        <w:rPr>
          <w:lang w:val="en-ID"/>
        </w:rPr>
        <w:t xml:space="preserve"> strategi </w:t>
      </w:r>
      <w:proofErr w:type="spellStart"/>
      <w:r w:rsidRPr="00E23D48">
        <w:rPr>
          <w:lang w:val="en-ID"/>
        </w:rPr>
        <w:t>mengajar</w:t>
      </w:r>
      <w:proofErr w:type="spellEnd"/>
      <w:r w:rsidRPr="00E23D48">
        <w:rPr>
          <w:lang w:val="en-ID"/>
        </w:rPr>
        <w:t>.</w:t>
      </w:r>
    </w:p>
    <w:p w14:paraId="44AD8286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5: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catat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hasil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harian</w:t>
      </w:r>
      <w:proofErr w:type="spellEnd"/>
      <w:r w:rsidRPr="00E23D48">
        <w:rPr>
          <w:lang w:val="en-ID"/>
        </w:rPr>
        <w:t xml:space="preserve"> dan </w:t>
      </w:r>
      <w:proofErr w:type="spellStart"/>
      <w:r w:rsidRPr="00E23D48">
        <w:rPr>
          <w:lang w:val="en-ID"/>
        </w:rPr>
        <w:t>mencoba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bandingkan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dengan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masukan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dari</w:t>
      </w:r>
      <w:proofErr w:type="spellEnd"/>
      <w:r w:rsidRPr="00E23D48">
        <w:rPr>
          <w:lang w:val="en-ID"/>
        </w:rPr>
        <w:t xml:space="preserve"> PMM.</w:t>
      </w:r>
    </w:p>
    <w:p w14:paraId="4F7527EB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6: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pernah</w:t>
      </w:r>
      <w:proofErr w:type="spellEnd"/>
      <w:r w:rsidRPr="00E23D48">
        <w:rPr>
          <w:lang w:val="en-ID"/>
        </w:rPr>
        <w:t xml:space="preserve"> buat PTK </w:t>
      </w:r>
      <w:proofErr w:type="spellStart"/>
      <w:r w:rsidRPr="00E23D48">
        <w:rPr>
          <w:lang w:val="en-ID"/>
        </w:rPr>
        <w:t>tentang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berbasis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proyek</w:t>
      </w:r>
      <w:proofErr w:type="spellEnd"/>
      <w:r w:rsidRPr="00E23D48">
        <w:rPr>
          <w:lang w:val="en-ID"/>
        </w:rPr>
        <w:t xml:space="preserve">. PMM </w:t>
      </w:r>
      <w:proofErr w:type="spellStart"/>
      <w:r w:rsidRPr="00E23D48">
        <w:rPr>
          <w:lang w:val="en-ID"/>
        </w:rPr>
        <w:t>jadi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referensi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utama</w:t>
      </w:r>
      <w:proofErr w:type="spellEnd"/>
      <w:r w:rsidRPr="00E23D48">
        <w:rPr>
          <w:lang w:val="en-ID"/>
        </w:rPr>
        <w:t>.</w:t>
      </w:r>
    </w:p>
    <w:p w14:paraId="19C33F2D" w14:textId="77777777" w:rsidR="00E23D48" w:rsidRPr="00E23D48" w:rsidRDefault="00E23D48" w:rsidP="00E23D48">
      <w:pPr>
        <w:rPr>
          <w:b/>
          <w:bCs/>
          <w:lang w:val="en-ID"/>
        </w:rPr>
      </w:pPr>
      <w:r w:rsidRPr="00E23D48">
        <w:rPr>
          <w:b/>
          <w:bCs/>
          <w:lang w:val="en-ID"/>
        </w:rPr>
        <w:t xml:space="preserve">5. </w:t>
      </w:r>
      <w:proofErr w:type="spellStart"/>
      <w:r w:rsidRPr="00E23D48">
        <w:rPr>
          <w:b/>
          <w:bCs/>
          <w:lang w:val="en-ID"/>
        </w:rPr>
        <w:t>Menguasai</w:t>
      </w:r>
      <w:proofErr w:type="spellEnd"/>
      <w:r w:rsidRPr="00E23D48">
        <w:rPr>
          <w:b/>
          <w:bCs/>
          <w:lang w:val="en-ID"/>
        </w:rPr>
        <w:t xml:space="preserve"> Teknologi Informasi </w:t>
      </w:r>
      <w:proofErr w:type="spellStart"/>
      <w:r w:rsidRPr="00E23D48">
        <w:rPr>
          <w:b/>
          <w:bCs/>
          <w:lang w:val="en-ID"/>
        </w:rPr>
        <w:t>dalam</w:t>
      </w:r>
      <w:proofErr w:type="spellEnd"/>
      <w:r w:rsidRPr="00E23D48">
        <w:rPr>
          <w:b/>
          <w:bCs/>
          <w:lang w:val="en-ID"/>
        </w:rPr>
        <w:t xml:space="preserve"> </w:t>
      </w:r>
      <w:proofErr w:type="spellStart"/>
      <w:r w:rsidRPr="00E23D48">
        <w:rPr>
          <w:b/>
          <w:bCs/>
          <w:lang w:val="en-ID"/>
        </w:rPr>
        <w:t>Pembelajaran</w:t>
      </w:r>
      <w:proofErr w:type="spellEnd"/>
    </w:p>
    <w:p w14:paraId="725B6C93" w14:textId="77777777" w:rsidR="00E23D48" w:rsidRPr="00E23D48" w:rsidRDefault="00E23D48" w:rsidP="00E23D48">
      <w:pPr>
        <w:rPr>
          <w:lang w:val="en-ID"/>
        </w:rPr>
      </w:pPr>
      <w:proofErr w:type="spellStart"/>
      <w:r w:rsidRPr="00E23D48">
        <w:rPr>
          <w:b/>
          <w:bCs/>
          <w:lang w:val="en-ID"/>
        </w:rPr>
        <w:t>Kepala</w:t>
      </w:r>
      <w:proofErr w:type="spellEnd"/>
      <w:r w:rsidRPr="00E23D48">
        <w:rPr>
          <w:b/>
          <w:bCs/>
          <w:lang w:val="en-ID"/>
        </w:rPr>
        <w:t xml:space="preserve"> Sekolah:</w:t>
      </w:r>
      <w:r w:rsidRPr="00E23D48">
        <w:rPr>
          <w:lang w:val="en-ID"/>
        </w:rPr>
        <w:br/>
        <w:t xml:space="preserve">Ada </w:t>
      </w:r>
      <w:proofErr w:type="spellStart"/>
      <w:r w:rsidRPr="00E23D48">
        <w:rPr>
          <w:lang w:val="en-ID"/>
        </w:rPr>
        <w:t>peningkatan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besar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penguasaan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teknologi</w:t>
      </w:r>
      <w:proofErr w:type="spellEnd"/>
      <w:r w:rsidRPr="00E23D48">
        <w:rPr>
          <w:lang w:val="en-ID"/>
        </w:rPr>
        <w:t xml:space="preserve"> di </w:t>
      </w:r>
      <w:proofErr w:type="spellStart"/>
      <w:r w:rsidRPr="00E23D48">
        <w:rPr>
          <w:lang w:val="en-ID"/>
        </w:rPr>
        <w:t>kalangan</w:t>
      </w:r>
      <w:proofErr w:type="spellEnd"/>
      <w:r w:rsidRPr="00E23D48">
        <w:rPr>
          <w:lang w:val="en-ID"/>
        </w:rPr>
        <w:t xml:space="preserve"> guru. PMM </w:t>
      </w:r>
      <w:proofErr w:type="spellStart"/>
      <w:r w:rsidRPr="00E23D48">
        <w:rPr>
          <w:lang w:val="en-ID"/>
        </w:rPr>
        <w:t>memaksa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mereka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jadi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adaptif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terhadap</w:t>
      </w:r>
      <w:proofErr w:type="spellEnd"/>
      <w:r w:rsidRPr="00E23D48">
        <w:rPr>
          <w:lang w:val="en-ID"/>
        </w:rPr>
        <w:t xml:space="preserve"> TIK.</w:t>
      </w:r>
    </w:p>
    <w:p w14:paraId="38612B54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1: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akses</w:t>
      </w:r>
      <w:proofErr w:type="spellEnd"/>
      <w:r w:rsidRPr="00E23D48">
        <w:rPr>
          <w:lang w:val="en-ID"/>
        </w:rPr>
        <w:t xml:space="preserve"> PMM </w:t>
      </w:r>
      <w:proofErr w:type="spellStart"/>
      <w:r w:rsidRPr="00E23D48">
        <w:rPr>
          <w:lang w:val="en-ID"/>
        </w:rPr>
        <w:t>hampir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setiap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hari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lewat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ponsel</w:t>
      </w:r>
      <w:proofErr w:type="spellEnd"/>
      <w:r w:rsidRPr="00E23D48">
        <w:rPr>
          <w:lang w:val="en-ID"/>
        </w:rPr>
        <w:t xml:space="preserve">. </w:t>
      </w:r>
      <w:proofErr w:type="spellStart"/>
      <w:r w:rsidRPr="00E23D48">
        <w:rPr>
          <w:lang w:val="en-ID"/>
        </w:rPr>
        <w:t>Awalnya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canggung</w:t>
      </w:r>
      <w:proofErr w:type="spellEnd"/>
      <w:r w:rsidRPr="00E23D48">
        <w:rPr>
          <w:lang w:val="en-ID"/>
        </w:rPr>
        <w:t xml:space="preserve">, </w:t>
      </w:r>
      <w:proofErr w:type="spellStart"/>
      <w:r w:rsidRPr="00E23D48">
        <w:rPr>
          <w:lang w:val="en-ID"/>
        </w:rPr>
        <w:t>sekarang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sudah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terbiasa</w:t>
      </w:r>
      <w:proofErr w:type="spellEnd"/>
      <w:r w:rsidRPr="00E23D48">
        <w:rPr>
          <w:lang w:val="en-ID"/>
        </w:rPr>
        <w:t>.</w:t>
      </w:r>
    </w:p>
    <w:p w14:paraId="02C80CF6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2: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merasa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melek</w:t>
      </w:r>
      <w:proofErr w:type="spellEnd"/>
      <w:r w:rsidRPr="00E23D48">
        <w:rPr>
          <w:lang w:val="en-ID"/>
        </w:rPr>
        <w:t xml:space="preserve"> digital. </w:t>
      </w:r>
      <w:proofErr w:type="spellStart"/>
      <w:r w:rsidRPr="00E23D48">
        <w:rPr>
          <w:lang w:val="en-ID"/>
        </w:rPr>
        <w:t>Tantangannya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hanya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sinyal</w:t>
      </w:r>
      <w:proofErr w:type="spellEnd"/>
      <w:r w:rsidRPr="00E23D48">
        <w:rPr>
          <w:lang w:val="en-ID"/>
        </w:rPr>
        <w:t xml:space="preserve"> internet.</w:t>
      </w:r>
    </w:p>
    <w:p w14:paraId="4FA5EBDE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3:</w:t>
      </w:r>
      <w:r w:rsidRPr="00E23D48">
        <w:rPr>
          <w:lang w:val="en-ID"/>
        </w:rPr>
        <w:br/>
        <w:t xml:space="preserve">PMM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berani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menggunakan</w:t>
      </w:r>
      <w:proofErr w:type="spellEnd"/>
      <w:r w:rsidRPr="00E23D48">
        <w:rPr>
          <w:lang w:val="en-ID"/>
        </w:rPr>
        <w:t xml:space="preserve"> laptop dan </w:t>
      </w:r>
      <w:proofErr w:type="spellStart"/>
      <w:r w:rsidRPr="00E23D48">
        <w:rPr>
          <w:lang w:val="en-ID"/>
        </w:rPr>
        <w:t>aplikasi</w:t>
      </w:r>
      <w:proofErr w:type="spellEnd"/>
      <w:r w:rsidRPr="00E23D48">
        <w:rPr>
          <w:lang w:val="en-ID"/>
        </w:rPr>
        <w:t xml:space="preserve"> lain </w:t>
      </w:r>
      <w:proofErr w:type="spellStart"/>
      <w:r w:rsidRPr="00E23D48">
        <w:rPr>
          <w:lang w:val="en-ID"/>
        </w:rPr>
        <w:t>dalam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mengajar</w:t>
      </w:r>
      <w:proofErr w:type="spellEnd"/>
      <w:r w:rsidRPr="00E23D48">
        <w:rPr>
          <w:lang w:val="en-ID"/>
        </w:rPr>
        <w:t>.</w:t>
      </w:r>
    </w:p>
    <w:p w14:paraId="2B568DD3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4: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terbiasa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akses</w:t>
      </w:r>
      <w:proofErr w:type="spellEnd"/>
      <w:r w:rsidRPr="00E23D48">
        <w:rPr>
          <w:lang w:val="en-ID"/>
        </w:rPr>
        <w:t xml:space="preserve"> PMM dan </w:t>
      </w:r>
      <w:proofErr w:type="spellStart"/>
      <w:r w:rsidRPr="00E23D48">
        <w:rPr>
          <w:lang w:val="en-ID"/>
        </w:rPr>
        <w:t>kini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juga </w:t>
      </w:r>
      <w:proofErr w:type="spellStart"/>
      <w:r w:rsidRPr="00E23D48">
        <w:rPr>
          <w:lang w:val="en-ID"/>
        </w:rPr>
        <w:t>bantu</w:t>
      </w:r>
      <w:proofErr w:type="spellEnd"/>
      <w:r w:rsidRPr="00E23D48">
        <w:rPr>
          <w:lang w:val="en-ID"/>
        </w:rPr>
        <w:t xml:space="preserve"> guru lain </w:t>
      </w:r>
      <w:proofErr w:type="spellStart"/>
      <w:r w:rsidRPr="00E23D48">
        <w:rPr>
          <w:lang w:val="en-ID"/>
        </w:rPr>
        <w:t>mengoperasikannya</w:t>
      </w:r>
      <w:proofErr w:type="spellEnd"/>
      <w:r w:rsidRPr="00E23D48">
        <w:rPr>
          <w:lang w:val="en-ID"/>
        </w:rPr>
        <w:t>.</w:t>
      </w:r>
    </w:p>
    <w:p w14:paraId="328BB0E5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5:</w:t>
      </w:r>
      <w:r w:rsidRPr="00E23D48">
        <w:rPr>
          <w:lang w:val="en-ID"/>
        </w:rPr>
        <w:br/>
        <w:t xml:space="preserve">Saya </w:t>
      </w:r>
      <w:proofErr w:type="spellStart"/>
      <w:r w:rsidRPr="00E23D48">
        <w:rPr>
          <w:lang w:val="en-ID"/>
        </w:rPr>
        <w:t>merasa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keterampilan</w:t>
      </w:r>
      <w:proofErr w:type="spellEnd"/>
      <w:r w:rsidRPr="00E23D48">
        <w:rPr>
          <w:lang w:val="en-ID"/>
        </w:rPr>
        <w:t xml:space="preserve"> TIK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meningkat</w:t>
      </w:r>
      <w:proofErr w:type="spellEnd"/>
      <w:r w:rsidRPr="00E23D48">
        <w:rPr>
          <w:lang w:val="en-ID"/>
        </w:rPr>
        <w:t xml:space="preserve">. </w:t>
      </w:r>
      <w:proofErr w:type="spellStart"/>
      <w:r w:rsidRPr="00E23D48">
        <w:rPr>
          <w:lang w:val="en-ID"/>
        </w:rPr>
        <w:t>Bahkan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bisa</w:t>
      </w:r>
      <w:proofErr w:type="spellEnd"/>
      <w:r w:rsidRPr="00E23D48">
        <w:rPr>
          <w:lang w:val="en-ID"/>
        </w:rPr>
        <w:t xml:space="preserve"> edit video </w:t>
      </w:r>
      <w:proofErr w:type="spellStart"/>
      <w:r w:rsidRPr="00E23D48">
        <w:rPr>
          <w:lang w:val="en-ID"/>
        </w:rPr>
        <w:t>pembelajaran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sendiri</w:t>
      </w:r>
      <w:proofErr w:type="spellEnd"/>
      <w:r w:rsidRPr="00E23D48">
        <w:rPr>
          <w:lang w:val="en-ID"/>
        </w:rPr>
        <w:t>.</w:t>
      </w:r>
    </w:p>
    <w:p w14:paraId="340E017B" w14:textId="77777777" w:rsidR="00E23D48" w:rsidRPr="00E23D48" w:rsidRDefault="00E23D48" w:rsidP="00E23D48">
      <w:pPr>
        <w:rPr>
          <w:lang w:val="en-ID"/>
        </w:rPr>
      </w:pPr>
      <w:r w:rsidRPr="00E23D48">
        <w:rPr>
          <w:b/>
          <w:bCs/>
          <w:lang w:val="en-ID"/>
        </w:rPr>
        <w:t>Guru 6:</w:t>
      </w:r>
      <w:r w:rsidRPr="00E23D48">
        <w:rPr>
          <w:lang w:val="en-ID"/>
        </w:rPr>
        <w:br/>
      </w:r>
      <w:proofErr w:type="spellStart"/>
      <w:r w:rsidRPr="00E23D48">
        <w:rPr>
          <w:lang w:val="en-ID"/>
        </w:rPr>
        <w:t>Penggunaan</w:t>
      </w:r>
      <w:proofErr w:type="spellEnd"/>
      <w:r w:rsidRPr="00E23D48">
        <w:rPr>
          <w:lang w:val="en-ID"/>
        </w:rPr>
        <w:t xml:space="preserve"> PMM </w:t>
      </w:r>
      <w:proofErr w:type="spellStart"/>
      <w:r w:rsidRPr="00E23D48">
        <w:rPr>
          <w:lang w:val="en-ID"/>
        </w:rPr>
        <w:t>membuat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saya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lebih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kreatif</w:t>
      </w:r>
      <w:proofErr w:type="spellEnd"/>
      <w:r w:rsidRPr="00E23D48">
        <w:rPr>
          <w:lang w:val="en-ID"/>
        </w:rPr>
        <w:t xml:space="preserve"> </w:t>
      </w:r>
      <w:proofErr w:type="spellStart"/>
      <w:r w:rsidRPr="00E23D48">
        <w:rPr>
          <w:lang w:val="en-ID"/>
        </w:rPr>
        <w:t>menggunakan</w:t>
      </w:r>
      <w:proofErr w:type="spellEnd"/>
      <w:r w:rsidRPr="00E23D48">
        <w:rPr>
          <w:lang w:val="en-ID"/>
        </w:rPr>
        <w:t xml:space="preserve"> Google Form dan Canva.</w:t>
      </w:r>
    </w:p>
    <w:p w14:paraId="153D6916" w14:textId="77777777" w:rsidR="00E23D48" w:rsidRDefault="00E23D48" w:rsidP="008B0895">
      <w:pPr>
        <w:rPr>
          <w:lang w:val="en-ID"/>
        </w:rPr>
      </w:pPr>
    </w:p>
    <w:sectPr w:rsidR="00E23D48" w:rsidSect="00B47BE9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8B426F"/>
    <w:multiLevelType w:val="multilevel"/>
    <w:tmpl w:val="9FD8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645119">
    <w:abstractNumId w:val="8"/>
  </w:num>
  <w:num w:numId="2" w16cid:durableId="265967014">
    <w:abstractNumId w:val="6"/>
  </w:num>
  <w:num w:numId="3" w16cid:durableId="1587617789">
    <w:abstractNumId w:val="5"/>
  </w:num>
  <w:num w:numId="4" w16cid:durableId="1167399764">
    <w:abstractNumId w:val="4"/>
  </w:num>
  <w:num w:numId="5" w16cid:durableId="1643147929">
    <w:abstractNumId w:val="7"/>
  </w:num>
  <w:num w:numId="6" w16cid:durableId="387730766">
    <w:abstractNumId w:val="3"/>
  </w:num>
  <w:num w:numId="7" w16cid:durableId="1031804296">
    <w:abstractNumId w:val="2"/>
  </w:num>
  <w:num w:numId="8" w16cid:durableId="154877381">
    <w:abstractNumId w:val="1"/>
  </w:num>
  <w:num w:numId="9" w16cid:durableId="386419652">
    <w:abstractNumId w:val="0"/>
  </w:num>
  <w:num w:numId="10" w16cid:durableId="2099405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B9C"/>
    <w:rsid w:val="00034616"/>
    <w:rsid w:val="0006063C"/>
    <w:rsid w:val="0015074B"/>
    <w:rsid w:val="00242854"/>
    <w:rsid w:val="0029639D"/>
    <w:rsid w:val="00326F90"/>
    <w:rsid w:val="00330FB1"/>
    <w:rsid w:val="003C5313"/>
    <w:rsid w:val="00463A9C"/>
    <w:rsid w:val="00493686"/>
    <w:rsid w:val="007F4555"/>
    <w:rsid w:val="008B0895"/>
    <w:rsid w:val="00935A7D"/>
    <w:rsid w:val="009D1184"/>
    <w:rsid w:val="00AA1D8D"/>
    <w:rsid w:val="00AE4F01"/>
    <w:rsid w:val="00B47730"/>
    <w:rsid w:val="00B47BE9"/>
    <w:rsid w:val="00CB0664"/>
    <w:rsid w:val="00D51D83"/>
    <w:rsid w:val="00E2181C"/>
    <w:rsid w:val="00E23D48"/>
    <w:rsid w:val="00EC0EA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008BC"/>
  <w14:defaultImageDpi w14:val="300"/>
  <w15:docId w15:val="{C93D8804-9671-4616-A8C8-A1AD9D85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reny hajar</cp:lastModifiedBy>
  <cp:revision>11</cp:revision>
  <dcterms:created xsi:type="dcterms:W3CDTF">2025-05-11T20:38:00Z</dcterms:created>
  <dcterms:modified xsi:type="dcterms:W3CDTF">2025-05-18T07:58:00Z</dcterms:modified>
  <cp:category/>
</cp:coreProperties>
</file>